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  <w:bookmarkStart w:id="0" w:name="bookmark17"/>
    </w:p>
    <w:bookmarkEnd w:id="0"/>
    <w:p w:rsidR="00535754" w:rsidRPr="00B53268" w:rsidRDefault="00B53268" w:rsidP="00CC2492">
      <w:pPr>
        <w:pStyle w:val="221"/>
        <w:keepNext/>
        <w:keepLines/>
        <w:shd w:val="clear" w:color="auto" w:fill="auto"/>
        <w:spacing w:after="0" w:line="240" w:lineRule="auto"/>
        <w:jc w:val="center"/>
        <w:rPr>
          <w:sz w:val="26"/>
          <w:szCs w:val="26"/>
        </w:rPr>
      </w:pPr>
      <w:r w:rsidRPr="00B53268">
        <w:rPr>
          <w:sz w:val="26"/>
          <w:szCs w:val="26"/>
        </w:rPr>
        <w:t>ТЕХНОЛОГИЧЕСКАЯ СХЕМА ПРЕДОСТАВЛЕНИЯ ГОСУДАРСТВЕННОЙ УСЛУГИ «ВЫДАЧА РАЗРЕШЕНИЯ НА ОСУЩЕСТВЛЕНИЕ ДЕЯТЕЛЬН</w:t>
      </w:r>
      <w:r w:rsidRPr="00B53268">
        <w:rPr>
          <w:sz w:val="26"/>
          <w:szCs w:val="26"/>
        </w:rPr>
        <w:t>О</w:t>
      </w:r>
      <w:r w:rsidRPr="00B53268">
        <w:rPr>
          <w:sz w:val="26"/>
          <w:szCs w:val="26"/>
        </w:rPr>
        <w:t>СТИ ПО ПЕРЕВОЗКЕ ПАССАЖИРОВ И БАГАЖА ЛЕГКОВЫМ ТАКСИ НА ТЕРРИТОРИИ АСТРАХАНСКОЙ ОБЛАСТИ»</w:t>
      </w:r>
    </w:p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</w:p>
    <w:p w:rsidR="00535754" w:rsidRDefault="00535754" w:rsidP="00CC2492">
      <w:pPr>
        <w:pStyle w:val="221"/>
        <w:keepNext/>
        <w:keepLines/>
        <w:shd w:val="clear" w:color="auto" w:fill="auto"/>
        <w:spacing w:after="0" w:line="240" w:lineRule="auto"/>
        <w:jc w:val="left"/>
      </w:pPr>
      <w:bookmarkStart w:id="1" w:name="bookmark18"/>
      <w:r>
        <w:t>Раздел 1. «Общие сведения о государственной услуге»</w:t>
      </w:r>
      <w:bookmarkEnd w:id="1"/>
    </w:p>
    <w:p w:rsidR="007D27AA" w:rsidRDefault="00F33B88" w:rsidP="00F33B88">
      <w:pPr>
        <w:pStyle w:val="221"/>
        <w:keepNext/>
        <w:keepLines/>
        <w:shd w:val="clear" w:color="auto" w:fill="auto"/>
        <w:tabs>
          <w:tab w:val="left" w:pos="7860"/>
        </w:tabs>
        <w:spacing w:after="0" w:line="240" w:lineRule="auto"/>
        <w:jc w:val="left"/>
      </w:pPr>
      <w:r>
        <w:tab/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"/>
        <w:gridCol w:w="4895"/>
        <w:gridCol w:w="4394"/>
      </w:tblGrid>
      <w:tr w:rsidR="00BF56C0" w:rsidTr="0073283B">
        <w:tc>
          <w:tcPr>
            <w:tcW w:w="458" w:type="dxa"/>
          </w:tcPr>
          <w:p w:rsidR="00BF56C0" w:rsidRPr="0073283B" w:rsidRDefault="00BF56C0" w:rsidP="0073283B">
            <w:pPr>
              <w:pStyle w:val="6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283B">
              <w:rPr>
                <w:rFonts w:ascii="Times New Roman" w:hAnsi="Times New Roman" w:cs="Times New Roman"/>
                <w:noProof w:val="0"/>
              </w:rPr>
              <w:t>№</w:t>
            </w:r>
          </w:p>
        </w:tc>
        <w:tc>
          <w:tcPr>
            <w:tcW w:w="4895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Параметр</w:t>
            </w:r>
          </w:p>
        </w:tc>
        <w:tc>
          <w:tcPr>
            <w:tcW w:w="4394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Значение параметра/ состояние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4895" w:type="dxa"/>
          </w:tcPr>
          <w:p w:rsidR="00BF56C0" w:rsidRPr="0073283B" w:rsidRDefault="00BF56C0" w:rsidP="0073283B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</w:pPr>
            <w:r w:rsidRPr="0073283B"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  <w:t>2</w:t>
            </w:r>
          </w:p>
        </w:tc>
        <w:tc>
          <w:tcPr>
            <w:tcW w:w="4394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3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1.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64" w:lineRule="exact"/>
              <w:ind w:firstLine="0"/>
            </w:pPr>
            <w:r>
              <w:t>Наименование органа, предоставляющего услугу</w:t>
            </w:r>
          </w:p>
        </w:tc>
        <w:tc>
          <w:tcPr>
            <w:tcW w:w="4394" w:type="dxa"/>
          </w:tcPr>
          <w:p w:rsidR="00BF56C0" w:rsidRPr="0073283B" w:rsidRDefault="002F4F31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FE7D38">
              <w:rPr>
                <w:b w:val="0"/>
                <w:sz w:val="22"/>
                <w:szCs w:val="22"/>
              </w:rPr>
              <w:t>Министерство промышленности, тран</w:t>
            </w:r>
            <w:r w:rsidRPr="00FE7D38">
              <w:rPr>
                <w:b w:val="0"/>
                <w:sz w:val="22"/>
                <w:szCs w:val="22"/>
              </w:rPr>
              <w:t>с</w:t>
            </w:r>
            <w:r w:rsidRPr="00FE7D38">
              <w:rPr>
                <w:b w:val="0"/>
                <w:sz w:val="22"/>
                <w:szCs w:val="22"/>
              </w:rPr>
              <w:t>порта и природных ресурсов Астраханской области</w:t>
            </w:r>
            <w:r w:rsidR="007E57F9" w:rsidRPr="00FE7D38">
              <w:rPr>
                <w:b w:val="0"/>
                <w:sz w:val="22"/>
                <w:szCs w:val="22"/>
              </w:rPr>
              <w:t xml:space="preserve"> (далее – </w:t>
            </w:r>
            <w:r w:rsidR="009470F7" w:rsidRPr="00FE7D38">
              <w:rPr>
                <w:b w:val="0"/>
                <w:sz w:val="22"/>
                <w:szCs w:val="22"/>
              </w:rPr>
              <w:t>министерство</w:t>
            </w:r>
            <w:r w:rsidR="007E57F9" w:rsidRPr="00FE7D38">
              <w:rPr>
                <w:b w:val="0"/>
                <w:sz w:val="22"/>
                <w:szCs w:val="22"/>
              </w:rPr>
              <w:t>)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2.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Номер услуги в федеральном реестре</w:t>
            </w:r>
          </w:p>
        </w:tc>
        <w:tc>
          <w:tcPr>
            <w:tcW w:w="4394" w:type="dxa"/>
          </w:tcPr>
          <w:p w:rsidR="00BF56C0" w:rsidRPr="00081892" w:rsidRDefault="00081892" w:rsidP="00BF56C0">
            <w:pPr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FE7D38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3040100010000081032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3.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Полное наименование услуги</w:t>
            </w:r>
          </w:p>
        </w:tc>
        <w:tc>
          <w:tcPr>
            <w:tcW w:w="4394" w:type="dxa"/>
          </w:tcPr>
          <w:p w:rsidR="00BF56C0" w:rsidRPr="0073283B" w:rsidRDefault="00833200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FE7D38">
              <w:rPr>
                <w:b w:val="0"/>
                <w:sz w:val="22"/>
                <w:szCs w:val="22"/>
              </w:rPr>
              <w:t>Выдача разрешения на осуществление де</w:t>
            </w:r>
            <w:r w:rsidRPr="00FE7D38">
              <w:rPr>
                <w:b w:val="0"/>
                <w:sz w:val="22"/>
                <w:szCs w:val="22"/>
              </w:rPr>
              <w:t>я</w:t>
            </w:r>
            <w:r w:rsidRPr="00FE7D38">
              <w:rPr>
                <w:b w:val="0"/>
                <w:sz w:val="22"/>
                <w:szCs w:val="22"/>
              </w:rPr>
              <w:t>тельности по перевозке пассажиров и баг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жа легковым такси на территории Астр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ханской области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4.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Краткое наименование услуги</w:t>
            </w:r>
          </w:p>
        </w:tc>
        <w:tc>
          <w:tcPr>
            <w:tcW w:w="4394" w:type="dxa"/>
          </w:tcPr>
          <w:p w:rsidR="00BF56C0" w:rsidRPr="00FE7D38" w:rsidRDefault="00833200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sz w:val="10"/>
                <w:szCs w:val="10"/>
              </w:rPr>
            </w:pPr>
            <w:r w:rsidRPr="00FE7D38">
              <w:rPr>
                <w:b w:val="0"/>
                <w:sz w:val="22"/>
                <w:szCs w:val="22"/>
              </w:rPr>
              <w:t>Выдача разрешения на осуществление де</w:t>
            </w:r>
            <w:r w:rsidRPr="00FE7D38">
              <w:rPr>
                <w:b w:val="0"/>
                <w:sz w:val="22"/>
                <w:szCs w:val="22"/>
              </w:rPr>
              <w:t>я</w:t>
            </w:r>
            <w:r w:rsidRPr="00FE7D38">
              <w:rPr>
                <w:b w:val="0"/>
                <w:sz w:val="22"/>
                <w:szCs w:val="22"/>
              </w:rPr>
              <w:t>тельности по перевозке пассажиров и баг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жа легковым такси на территории Астр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ханской области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5.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Административный регламент предоста</w:t>
            </w:r>
            <w:r>
              <w:t>в</w:t>
            </w:r>
            <w:r>
              <w:t>ления государственной услуги</w:t>
            </w:r>
          </w:p>
        </w:tc>
        <w:tc>
          <w:tcPr>
            <w:tcW w:w="4394" w:type="dxa"/>
          </w:tcPr>
          <w:p w:rsidR="00BF56C0" w:rsidRPr="00FE7D38" w:rsidRDefault="00833200" w:rsidP="00996236">
            <w:pPr>
              <w:pStyle w:val="51"/>
              <w:shd w:val="clear" w:color="auto" w:fill="auto"/>
              <w:spacing w:line="264" w:lineRule="exact"/>
              <w:ind w:firstLine="0"/>
              <w:rPr>
                <w:sz w:val="10"/>
                <w:szCs w:val="10"/>
              </w:rPr>
            </w:pPr>
            <w:r w:rsidRPr="00FE7D38">
              <w:rPr>
                <w:b w:val="0"/>
                <w:sz w:val="22"/>
                <w:szCs w:val="22"/>
              </w:rPr>
              <w:t>Постановление министерства промышле</w:t>
            </w:r>
            <w:r w:rsidRPr="00FE7D38">
              <w:rPr>
                <w:b w:val="0"/>
                <w:sz w:val="22"/>
                <w:szCs w:val="22"/>
              </w:rPr>
              <w:t>н</w:t>
            </w:r>
            <w:r w:rsidRPr="00FE7D38">
              <w:rPr>
                <w:b w:val="0"/>
                <w:sz w:val="22"/>
                <w:szCs w:val="22"/>
              </w:rPr>
              <w:t xml:space="preserve">ности, транспорта и природных ресурсов Астраханской области от </w:t>
            </w:r>
            <w:r w:rsidR="00996236" w:rsidRPr="00FE7D38">
              <w:rPr>
                <w:b w:val="0"/>
                <w:sz w:val="22"/>
                <w:szCs w:val="22"/>
              </w:rPr>
              <w:t>24</w:t>
            </w:r>
            <w:r w:rsidRPr="00FE7D38">
              <w:rPr>
                <w:b w:val="0"/>
                <w:sz w:val="22"/>
                <w:szCs w:val="22"/>
              </w:rPr>
              <w:t>.</w:t>
            </w:r>
            <w:r w:rsidR="00996236" w:rsidRPr="00FE7D38">
              <w:rPr>
                <w:b w:val="0"/>
                <w:sz w:val="22"/>
                <w:szCs w:val="22"/>
              </w:rPr>
              <w:t>07</w:t>
            </w:r>
            <w:r w:rsidRPr="00FE7D38">
              <w:rPr>
                <w:b w:val="0"/>
                <w:sz w:val="22"/>
                <w:szCs w:val="22"/>
              </w:rPr>
              <w:t>.201</w:t>
            </w:r>
            <w:r w:rsidR="00996236" w:rsidRPr="00FE7D38">
              <w:rPr>
                <w:b w:val="0"/>
                <w:sz w:val="22"/>
                <w:szCs w:val="22"/>
              </w:rPr>
              <w:t>8</w:t>
            </w:r>
            <w:r w:rsidRPr="00FE7D38">
              <w:rPr>
                <w:b w:val="0"/>
                <w:sz w:val="22"/>
                <w:szCs w:val="22"/>
              </w:rPr>
              <w:t xml:space="preserve"> № </w:t>
            </w:r>
            <w:r w:rsidR="00996236" w:rsidRPr="00FE7D38">
              <w:rPr>
                <w:b w:val="0"/>
                <w:sz w:val="22"/>
                <w:szCs w:val="22"/>
              </w:rPr>
              <w:t>12</w:t>
            </w:r>
            <w:r w:rsidRPr="00FE7D38">
              <w:rPr>
                <w:b w:val="0"/>
                <w:sz w:val="22"/>
                <w:szCs w:val="22"/>
              </w:rPr>
              <w:t>-П «Об административном регламенте мин</w:t>
            </w:r>
            <w:r w:rsidRPr="00FE7D38">
              <w:rPr>
                <w:b w:val="0"/>
                <w:sz w:val="22"/>
                <w:szCs w:val="22"/>
              </w:rPr>
              <w:t>и</w:t>
            </w:r>
            <w:r w:rsidRPr="00FE7D38">
              <w:rPr>
                <w:b w:val="0"/>
                <w:sz w:val="22"/>
                <w:szCs w:val="22"/>
              </w:rPr>
              <w:t>стерства промышленности, транспорта и природных ресурсов Астраханской области по предоставлению государственной услуги «Выдача разрешения на осуществление д</w:t>
            </w:r>
            <w:r w:rsidRPr="00FE7D38">
              <w:rPr>
                <w:b w:val="0"/>
                <w:sz w:val="22"/>
                <w:szCs w:val="22"/>
              </w:rPr>
              <w:t>е</w:t>
            </w:r>
            <w:r w:rsidRPr="00FE7D38">
              <w:rPr>
                <w:b w:val="0"/>
                <w:sz w:val="22"/>
                <w:szCs w:val="22"/>
              </w:rPr>
              <w:t>ятельности по перевозке пассажиров и б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гажа легковым такси на территории Астр</w:t>
            </w:r>
            <w:r w:rsidRPr="00FE7D38">
              <w:rPr>
                <w:b w:val="0"/>
                <w:sz w:val="22"/>
                <w:szCs w:val="22"/>
              </w:rPr>
              <w:t>а</w:t>
            </w:r>
            <w:r w:rsidRPr="00FE7D38">
              <w:rPr>
                <w:b w:val="0"/>
                <w:sz w:val="22"/>
                <w:szCs w:val="22"/>
              </w:rPr>
              <w:t>ханской области»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6.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Перечень «</w:t>
            </w:r>
            <w:proofErr w:type="spellStart"/>
            <w:r>
              <w:t>подуслуг</w:t>
            </w:r>
            <w:proofErr w:type="spellEnd"/>
            <w:r>
              <w:t>»</w:t>
            </w:r>
          </w:p>
        </w:tc>
        <w:tc>
          <w:tcPr>
            <w:tcW w:w="4394" w:type="dxa"/>
          </w:tcPr>
          <w:p w:rsidR="00703652" w:rsidRPr="00FE7D38" w:rsidRDefault="00703652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Выдача разрешения на осущест</w:t>
            </w: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</w:t>
            </w: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ление деятельности по перевозке пассаж</w:t>
            </w: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и</w:t>
            </w: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ров и багажа легковым такси на территории Астраханской области.</w:t>
            </w:r>
          </w:p>
          <w:p w:rsidR="00A75815" w:rsidRPr="00FE7D38" w:rsidRDefault="00A75815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="00703652"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.</w:t>
            </w:r>
          </w:p>
          <w:p w:rsidR="00A75815" w:rsidRPr="00FE7D38" w:rsidRDefault="00A75815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E7D38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  <w:p w:rsidR="00BF56C0" w:rsidRPr="0073283B" w:rsidRDefault="00BF56C0" w:rsidP="00BF56C0">
            <w:pPr>
              <w:rPr>
                <w:color w:val="auto"/>
                <w:sz w:val="10"/>
                <w:szCs w:val="10"/>
              </w:rPr>
            </w:pPr>
          </w:p>
        </w:tc>
      </w:tr>
      <w:tr w:rsidR="00BF56C0" w:rsidTr="0073283B">
        <w:tc>
          <w:tcPr>
            <w:tcW w:w="458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7.</w:t>
            </w:r>
          </w:p>
        </w:tc>
        <w:tc>
          <w:tcPr>
            <w:tcW w:w="4895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Способы оценки качества предоставления государственной услуги</w:t>
            </w:r>
          </w:p>
        </w:tc>
        <w:tc>
          <w:tcPr>
            <w:tcW w:w="4394" w:type="dxa"/>
          </w:tcPr>
          <w:p w:rsidR="00BF56C0" w:rsidRPr="007020FC" w:rsidRDefault="0057424A" w:rsidP="0057424A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</w:rPr>
            </w:pPr>
            <w:r>
              <w:rPr>
                <w:b w:val="0"/>
              </w:rPr>
              <w:t>радиотелефонная связь (смс-опрос, тел</w:t>
            </w:r>
            <w:r>
              <w:rPr>
                <w:b w:val="0"/>
              </w:rPr>
              <w:t>е</w:t>
            </w:r>
            <w:r>
              <w:rPr>
                <w:b w:val="0"/>
              </w:rPr>
              <w:t>фонный опрос)</w:t>
            </w:r>
          </w:p>
        </w:tc>
      </w:tr>
      <w:tr w:rsidR="00BF56C0" w:rsidTr="0073283B">
        <w:tc>
          <w:tcPr>
            <w:tcW w:w="458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895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394" w:type="dxa"/>
          </w:tcPr>
          <w:p w:rsidR="00BF56C0" w:rsidRPr="007020FC" w:rsidRDefault="00F20F3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</w:rPr>
            </w:pPr>
            <w:r w:rsidRPr="007020FC">
              <w:rPr>
                <w:b w:val="0"/>
              </w:rPr>
              <w:t>другие способы</w:t>
            </w:r>
          </w:p>
        </w:tc>
      </w:tr>
    </w:tbl>
    <w:p w:rsidR="00535754" w:rsidRDefault="00535754" w:rsidP="00CC2492">
      <w:pPr>
        <w:rPr>
          <w:color w:val="auto"/>
          <w:sz w:val="2"/>
          <w:szCs w:val="2"/>
        </w:rPr>
        <w:sectPr w:rsidR="00535754" w:rsidSect="00B1189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nextColumn"/>
          <w:pgSz w:w="11905" w:h="16837"/>
          <w:pgMar w:top="1134" w:right="851" w:bottom="1134" w:left="1418" w:header="0" w:footer="6" w:gutter="0"/>
          <w:pgNumType w:start="1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2. «Общие сведения о «</w:t>
      </w:r>
      <w:proofErr w:type="spellStart"/>
      <w:r>
        <w:t>подуслугах</w:t>
      </w:r>
      <w:proofErr w:type="spellEnd"/>
      <w:r>
        <w:t>»</w:t>
      </w:r>
    </w:p>
    <w:p w:rsidR="00CC2492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"/>
        <w:gridCol w:w="1015"/>
        <w:gridCol w:w="1466"/>
        <w:gridCol w:w="1387"/>
        <w:gridCol w:w="1274"/>
        <w:gridCol w:w="1274"/>
        <w:gridCol w:w="1298"/>
        <w:gridCol w:w="1334"/>
        <w:gridCol w:w="1650"/>
        <w:gridCol w:w="1523"/>
        <w:gridCol w:w="1388"/>
      </w:tblGrid>
      <w:tr w:rsidR="000A00F0" w:rsidRPr="0073283B" w:rsidTr="00F1770E">
        <w:tc>
          <w:tcPr>
            <w:tcW w:w="2030" w:type="dxa"/>
            <w:gridSpan w:val="2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в зависим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от условий</w:t>
            </w:r>
          </w:p>
        </w:tc>
        <w:tc>
          <w:tcPr>
            <w:tcW w:w="1466" w:type="dxa"/>
            <w:vMerge w:val="restart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приеме 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кументов</w:t>
            </w:r>
          </w:p>
        </w:tc>
        <w:tc>
          <w:tcPr>
            <w:tcW w:w="1387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лении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74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приост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новления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74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4282" w:type="dxa"/>
            <w:gridSpan w:val="3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Плата за предоставление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523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ращения за получением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388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лучения результата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</w:tr>
      <w:tr w:rsidR="005473DC" w:rsidRPr="0073283B" w:rsidTr="00F1770E">
        <w:tc>
          <w:tcPr>
            <w:tcW w:w="1015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даче заявл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по месту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(месту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 юр.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ца)</w:t>
            </w:r>
          </w:p>
        </w:tc>
        <w:tc>
          <w:tcPr>
            <w:tcW w:w="101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даче заявл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не по 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(по месту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щения)</w:t>
            </w:r>
          </w:p>
        </w:tc>
        <w:tc>
          <w:tcPr>
            <w:tcW w:w="1466" w:type="dxa"/>
            <w:vMerge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87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Реквизиты нормати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ного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вового а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та, явля</w:t>
            </w:r>
            <w:r w:rsidRPr="0073283B">
              <w:rPr>
                <w:b w:val="0"/>
                <w:sz w:val="22"/>
                <w:szCs w:val="22"/>
              </w:rPr>
              <w:t>ю</w:t>
            </w:r>
            <w:r w:rsidRPr="0073283B">
              <w:rPr>
                <w:b w:val="0"/>
                <w:sz w:val="22"/>
                <w:szCs w:val="22"/>
              </w:rPr>
              <w:t>щегося 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нованием для взим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650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КБК для вз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мания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шлины), в том числе через МФЦ</w:t>
            </w:r>
          </w:p>
        </w:tc>
        <w:tc>
          <w:tcPr>
            <w:tcW w:w="1523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88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5473DC" w:rsidRPr="0073283B" w:rsidTr="00EF3CC6">
        <w:trPr>
          <w:trHeight w:val="349"/>
        </w:trPr>
        <w:tc>
          <w:tcPr>
            <w:tcW w:w="1015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01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466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387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650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  <w:tc>
          <w:tcPr>
            <w:tcW w:w="1523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  <w:r w:rsidR="007A0EBA" w:rsidRPr="0073283B">
              <w:rPr>
                <w:b w:val="0"/>
                <w:sz w:val="22"/>
                <w:szCs w:val="22"/>
              </w:rPr>
              <w:t>0</w:t>
            </w:r>
          </w:p>
        </w:tc>
        <w:tc>
          <w:tcPr>
            <w:tcW w:w="1388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11</w:t>
            </w:r>
          </w:p>
        </w:tc>
      </w:tr>
      <w:tr w:rsidR="007C7A8E" w:rsidRPr="0073283B" w:rsidTr="00F1770E">
        <w:tc>
          <w:tcPr>
            <w:tcW w:w="14624" w:type="dxa"/>
            <w:gridSpan w:val="11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473DC" w:rsidRPr="0073283B" w:rsidTr="00F1770E">
        <w:tc>
          <w:tcPr>
            <w:tcW w:w="1015" w:type="dxa"/>
          </w:tcPr>
          <w:p w:rsidR="007C7A8E" w:rsidRPr="0073283B" w:rsidRDefault="00F95799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 w:rsidR="007C7A8E" w:rsidRPr="0073283B">
              <w:rPr>
                <w:b w:val="0"/>
                <w:sz w:val="22"/>
                <w:szCs w:val="22"/>
              </w:rPr>
              <w:t>30 к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>ле</w:t>
            </w:r>
            <w:r w:rsidR="007C7A8E" w:rsidRPr="0073283B">
              <w:rPr>
                <w:b w:val="0"/>
                <w:sz w:val="22"/>
                <w:szCs w:val="22"/>
              </w:rPr>
              <w:t>н</w:t>
            </w:r>
            <w:r w:rsidR="007C7A8E"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015" w:type="dxa"/>
          </w:tcPr>
          <w:p w:rsidR="007C7A8E" w:rsidRPr="0073283B" w:rsidRDefault="00F95799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 w:rsidR="007C7A8E" w:rsidRPr="0073283B">
              <w:rPr>
                <w:b w:val="0"/>
                <w:sz w:val="22"/>
                <w:szCs w:val="22"/>
              </w:rPr>
              <w:t>30 к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>ле</w:t>
            </w:r>
            <w:r w:rsidR="007C7A8E" w:rsidRPr="0073283B">
              <w:rPr>
                <w:b w:val="0"/>
                <w:sz w:val="22"/>
                <w:szCs w:val="22"/>
              </w:rPr>
              <w:t>н</w:t>
            </w:r>
            <w:r w:rsidR="007C7A8E"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466" w:type="dxa"/>
          </w:tcPr>
          <w:p w:rsidR="007C7A8E" w:rsidRPr="00DE71A4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t>1.предоставление заяв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телем н</w:t>
            </w:r>
            <w:r w:rsidRPr="00DE71A4">
              <w:rPr>
                <w:b w:val="0"/>
                <w:sz w:val="22"/>
                <w:szCs w:val="22"/>
              </w:rPr>
              <w:t>е</w:t>
            </w:r>
            <w:r w:rsidRPr="00DE71A4">
              <w:rPr>
                <w:b w:val="0"/>
                <w:sz w:val="22"/>
                <w:szCs w:val="22"/>
              </w:rPr>
              <w:t xml:space="preserve">полного </w:t>
            </w:r>
            <w:r w:rsidR="00C34F9D" w:rsidRPr="00DE71A4">
              <w:rPr>
                <w:b w:val="0"/>
                <w:sz w:val="22"/>
                <w:szCs w:val="22"/>
              </w:rPr>
              <w:t>п</w:t>
            </w:r>
            <w:r w:rsidR="00C34F9D" w:rsidRPr="00DE71A4">
              <w:rPr>
                <w:b w:val="0"/>
                <w:sz w:val="22"/>
                <w:szCs w:val="22"/>
              </w:rPr>
              <w:t>а</w:t>
            </w:r>
            <w:r w:rsidR="00C34F9D" w:rsidRPr="00DE71A4">
              <w:rPr>
                <w:b w:val="0"/>
                <w:sz w:val="22"/>
                <w:szCs w:val="22"/>
              </w:rPr>
              <w:t>кета</w:t>
            </w:r>
            <w:r w:rsidRPr="00DE71A4">
              <w:rPr>
                <w:b w:val="0"/>
                <w:sz w:val="22"/>
                <w:szCs w:val="22"/>
              </w:rPr>
              <w:t xml:space="preserve"> док</w:t>
            </w:r>
            <w:r w:rsidRPr="00DE71A4">
              <w:rPr>
                <w:b w:val="0"/>
                <w:sz w:val="22"/>
                <w:szCs w:val="22"/>
              </w:rPr>
              <w:t>у</w:t>
            </w:r>
            <w:r w:rsidRPr="00DE71A4">
              <w:rPr>
                <w:b w:val="0"/>
                <w:sz w:val="22"/>
                <w:szCs w:val="22"/>
              </w:rPr>
              <w:t>ментов;</w:t>
            </w:r>
          </w:p>
          <w:p w:rsidR="007C7A8E" w:rsidRPr="00DE71A4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t>2.в случае обращения за пред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 xml:space="preserve">ставлением результата </w:t>
            </w:r>
            <w:proofErr w:type="spellStart"/>
            <w:r w:rsidRPr="00DE71A4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DE71A4">
              <w:rPr>
                <w:b w:val="0"/>
                <w:sz w:val="22"/>
                <w:szCs w:val="22"/>
              </w:rPr>
              <w:t xml:space="preserve"> в электронной форме осн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ванием для отказа явл</w:t>
            </w:r>
            <w:r w:rsidRPr="00DE71A4">
              <w:rPr>
                <w:b w:val="0"/>
                <w:sz w:val="22"/>
                <w:szCs w:val="22"/>
              </w:rPr>
              <w:t>я</w:t>
            </w:r>
            <w:r w:rsidRPr="00DE71A4">
              <w:rPr>
                <w:b w:val="0"/>
                <w:sz w:val="22"/>
                <w:szCs w:val="22"/>
              </w:rPr>
              <w:lastRenderedPageBreak/>
              <w:t>ется нес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блюдение устано</w:t>
            </w:r>
            <w:r w:rsidRPr="00DE71A4">
              <w:rPr>
                <w:b w:val="0"/>
                <w:sz w:val="22"/>
                <w:szCs w:val="22"/>
              </w:rPr>
              <w:t>в</w:t>
            </w:r>
            <w:r w:rsidRPr="00DE71A4">
              <w:rPr>
                <w:b w:val="0"/>
                <w:sz w:val="22"/>
                <w:szCs w:val="22"/>
              </w:rPr>
              <w:t>ленных условий признания действ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="009B33AA" w:rsidRPr="00DE71A4">
              <w:rPr>
                <w:b w:val="0"/>
                <w:sz w:val="22"/>
                <w:szCs w:val="22"/>
              </w:rPr>
              <w:t>рованной электронной подписи;</w:t>
            </w:r>
          </w:p>
          <w:p w:rsidR="009B33AA" w:rsidRPr="00DE71A4" w:rsidRDefault="009B33AA" w:rsidP="009B33AA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t>3.несоблюдение треб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вания о с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ответствии цвета кузова транспор</w:t>
            </w:r>
            <w:r w:rsidRPr="00DE71A4">
              <w:rPr>
                <w:b w:val="0"/>
                <w:sz w:val="22"/>
                <w:szCs w:val="22"/>
              </w:rPr>
              <w:t>т</w:t>
            </w:r>
            <w:r w:rsidRPr="00DE71A4">
              <w:rPr>
                <w:b w:val="0"/>
                <w:sz w:val="22"/>
                <w:szCs w:val="22"/>
              </w:rPr>
              <w:t>ного сре</w:t>
            </w:r>
            <w:r w:rsidRPr="00DE71A4">
              <w:rPr>
                <w:b w:val="0"/>
                <w:sz w:val="22"/>
                <w:szCs w:val="22"/>
              </w:rPr>
              <w:t>д</w:t>
            </w:r>
            <w:r w:rsidRPr="00DE71A4">
              <w:rPr>
                <w:b w:val="0"/>
                <w:sz w:val="22"/>
                <w:szCs w:val="22"/>
              </w:rPr>
              <w:t>ства, пре</w:t>
            </w:r>
            <w:r w:rsidRPr="00DE71A4">
              <w:rPr>
                <w:b w:val="0"/>
                <w:sz w:val="22"/>
                <w:szCs w:val="22"/>
              </w:rPr>
              <w:t>д</w:t>
            </w:r>
            <w:r w:rsidRPr="00DE71A4">
              <w:rPr>
                <w:b w:val="0"/>
                <w:sz w:val="22"/>
                <w:szCs w:val="22"/>
              </w:rPr>
              <w:t>полагаемого к использ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ванию в к</w:t>
            </w:r>
            <w:r w:rsidRPr="00DE71A4">
              <w:rPr>
                <w:b w:val="0"/>
                <w:sz w:val="22"/>
                <w:szCs w:val="22"/>
              </w:rPr>
              <w:t>а</w:t>
            </w:r>
            <w:r w:rsidRPr="00DE71A4">
              <w:rPr>
                <w:b w:val="0"/>
                <w:sz w:val="22"/>
                <w:szCs w:val="22"/>
              </w:rPr>
              <w:t>честве ле</w:t>
            </w:r>
            <w:r w:rsidRPr="00DE71A4">
              <w:rPr>
                <w:b w:val="0"/>
                <w:sz w:val="22"/>
                <w:szCs w:val="22"/>
              </w:rPr>
              <w:t>г</w:t>
            </w:r>
            <w:r w:rsidRPr="00DE71A4">
              <w:rPr>
                <w:b w:val="0"/>
                <w:sz w:val="22"/>
                <w:szCs w:val="22"/>
              </w:rPr>
              <w:t>кового такси, белой, серой или бежевой цветовой гамме.</w:t>
            </w:r>
          </w:p>
          <w:p w:rsidR="009B33AA" w:rsidRPr="00DE71A4" w:rsidRDefault="009B33AA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</w:tc>
        <w:tc>
          <w:tcPr>
            <w:tcW w:w="1387" w:type="dxa"/>
          </w:tcPr>
          <w:p w:rsidR="00EF0C5F" w:rsidRPr="00DE71A4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lastRenderedPageBreak/>
              <w:t>1.предоставление з</w:t>
            </w:r>
            <w:r w:rsidRPr="00DE71A4">
              <w:rPr>
                <w:b w:val="0"/>
                <w:sz w:val="22"/>
                <w:szCs w:val="22"/>
              </w:rPr>
              <w:t>а</w:t>
            </w:r>
            <w:r w:rsidRPr="00DE71A4">
              <w:rPr>
                <w:b w:val="0"/>
                <w:sz w:val="22"/>
                <w:szCs w:val="22"/>
              </w:rPr>
              <w:t>явителем  недост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 xml:space="preserve">верных сведений; </w:t>
            </w:r>
          </w:p>
          <w:p w:rsidR="00EF0C5F" w:rsidRPr="00DE71A4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  <w:p w:rsidR="00EF0C5F" w:rsidRPr="00DE71A4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t>2. заявитель не является индивид</w:t>
            </w:r>
            <w:r w:rsidRPr="00DE71A4">
              <w:rPr>
                <w:b w:val="0"/>
                <w:sz w:val="22"/>
                <w:szCs w:val="22"/>
              </w:rPr>
              <w:t>у</w:t>
            </w:r>
            <w:r w:rsidRPr="00DE71A4">
              <w:rPr>
                <w:b w:val="0"/>
                <w:sz w:val="22"/>
                <w:szCs w:val="22"/>
              </w:rPr>
              <w:t>альным предпр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нимателем или юр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дическим лицом;</w:t>
            </w:r>
          </w:p>
          <w:p w:rsidR="007C7A8E" w:rsidRPr="00DE71A4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lastRenderedPageBreak/>
              <w:t>3</w:t>
            </w:r>
            <w:r w:rsidR="007C7A8E" w:rsidRPr="00DE71A4">
              <w:rPr>
                <w:b w:val="0"/>
                <w:sz w:val="22"/>
                <w:szCs w:val="22"/>
              </w:rPr>
              <w:t>.письменное заявл</w:t>
            </w:r>
            <w:r w:rsidR="007C7A8E" w:rsidRPr="00DE71A4">
              <w:rPr>
                <w:b w:val="0"/>
                <w:sz w:val="22"/>
                <w:szCs w:val="22"/>
              </w:rPr>
              <w:t>е</w:t>
            </w:r>
            <w:r w:rsidR="007C7A8E" w:rsidRPr="00DE71A4">
              <w:rPr>
                <w:b w:val="0"/>
                <w:sz w:val="22"/>
                <w:szCs w:val="22"/>
              </w:rPr>
              <w:t>ние заяв</w:t>
            </w:r>
            <w:r w:rsidR="007C7A8E" w:rsidRPr="00DE71A4">
              <w:rPr>
                <w:b w:val="0"/>
                <w:sz w:val="22"/>
                <w:szCs w:val="22"/>
              </w:rPr>
              <w:t>и</w:t>
            </w:r>
            <w:r w:rsidR="007C7A8E" w:rsidRPr="00DE71A4">
              <w:rPr>
                <w:b w:val="0"/>
                <w:sz w:val="22"/>
                <w:szCs w:val="22"/>
              </w:rPr>
              <w:t>теля об о</w:t>
            </w:r>
            <w:r w:rsidR="007C7A8E" w:rsidRPr="00DE71A4">
              <w:rPr>
                <w:b w:val="0"/>
                <w:sz w:val="22"/>
                <w:szCs w:val="22"/>
              </w:rPr>
              <w:t>т</w:t>
            </w:r>
            <w:r w:rsidR="007C7A8E" w:rsidRPr="00DE71A4">
              <w:rPr>
                <w:b w:val="0"/>
                <w:sz w:val="22"/>
                <w:szCs w:val="22"/>
              </w:rPr>
              <w:t>казе в предоста</w:t>
            </w:r>
            <w:r w:rsidR="007C7A8E" w:rsidRPr="00DE71A4">
              <w:rPr>
                <w:b w:val="0"/>
                <w:sz w:val="22"/>
                <w:szCs w:val="22"/>
              </w:rPr>
              <w:t>в</w:t>
            </w:r>
            <w:r w:rsidR="007C7A8E" w:rsidRPr="00DE71A4">
              <w:rPr>
                <w:b w:val="0"/>
                <w:sz w:val="22"/>
                <w:szCs w:val="22"/>
              </w:rPr>
              <w:t>лении го</w:t>
            </w:r>
            <w:r w:rsidR="007C7A8E" w:rsidRPr="00DE71A4">
              <w:rPr>
                <w:b w:val="0"/>
                <w:sz w:val="22"/>
                <w:szCs w:val="22"/>
              </w:rPr>
              <w:t>с</w:t>
            </w:r>
            <w:r w:rsidR="007C7A8E" w:rsidRPr="00DE71A4">
              <w:rPr>
                <w:b w:val="0"/>
                <w:sz w:val="22"/>
                <w:szCs w:val="22"/>
              </w:rPr>
              <w:t>ударстве</w:t>
            </w:r>
            <w:r w:rsidR="007C7A8E" w:rsidRPr="00DE71A4">
              <w:rPr>
                <w:b w:val="0"/>
                <w:sz w:val="22"/>
                <w:szCs w:val="22"/>
              </w:rPr>
              <w:t>н</w:t>
            </w:r>
            <w:r w:rsidR="00274FED" w:rsidRPr="00DE71A4">
              <w:rPr>
                <w:b w:val="0"/>
                <w:sz w:val="22"/>
                <w:szCs w:val="22"/>
              </w:rPr>
              <w:t>ной услуги.</w:t>
            </w:r>
          </w:p>
          <w:p w:rsidR="007C7A8E" w:rsidRPr="00DE71A4" w:rsidRDefault="007C7A8E" w:rsidP="00274FED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2000 ру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лей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нистерства промы</w:t>
            </w:r>
            <w:r w:rsidRPr="0073283B">
              <w:rPr>
                <w:b w:val="0"/>
                <w:sz w:val="22"/>
                <w:szCs w:val="22"/>
              </w:rPr>
              <w:t>ш</w:t>
            </w:r>
            <w:r w:rsidRPr="0073283B">
              <w:rPr>
                <w:b w:val="0"/>
                <w:sz w:val="22"/>
                <w:szCs w:val="22"/>
              </w:rPr>
              <w:t>ленности, транспорта и приро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ных ресу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сов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ханской области от 26.08.2011 № 23-П «О плате за </w:t>
            </w:r>
            <w:r w:rsidRPr="0073283B">
              <w:rPr>
                <w:b w:val="0"/>
                <w:sz w:val="22"/>
                <w:szCs w:val="22"/>
              </w:rPr>
              <w:lastRenderedPageBreak/>
              <w:t>выдачу разрешения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деятельн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 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ревозке пассажиров и багажа легковым такси на территории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сти».</w:t>
            </w:r>
          </w:p>
        </w:tc>
        <w:tc>
          <w:tcPr>
            <w:tcW w:w="1650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80611502020020000140</w:t>
            </w:r>
          </w:p>
        </w:tc>
        <w:tc>
          <w:tcPr>
            <w:tcW w:w="1523" w:type="dxa"/>
          </w:tcPr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1.личное (через пре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 xml:space="preserve">ставителя) обращение в министерство или МФЦ; </w:t>
            </w:r>
          </w:p>
          <w:p w:rsidR="00CA1332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2.посредством реги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нального портала</w:t>
            </w:r>
            <w:r w:rsidR="00184783" w:rsidRPr="0073283B">
              <w:rPr>
                <w:b w:val="0"/>
                <w:sz w:val="22"/>
                <w:szCs w:val="22"/>
              </w:rPr>
              <w:t xml:space="preserve"> го</w:t>
            </w:r>
            <w:r w:rsidR="00184783" w:rsidRPr="0073283B">
              <w:rPr>
                <w:b w:val="0"/>
                <w:sz w:val="22"/>
                <w:szCs w:val="22"/>
              </w:rPr>
              <w:t>с</w:t>
            </w:r>
            <w:r w:rsidR="00184783" w:rsidRPr="0073283B">
              <w:rPr>
                <w:b w:val="0"/>
                <w:sz w:val="22"/>
                <w:szCs w:val="22"/>
              </w:rPr>
              <w:t>ударстве</w:t>
            </w:r>
            <w:r w:rsidR="00184783" w:rsidRPr="0073283B">
              <w:rPr>
                <w:b w:val="0"/>
                <w:sz w:val="22"/>
                <w:szCs w:val="22"/>
              </w:rPr>
              <w:t>н</w:t>
            </w:r>
            <w:r w:rsidR="00184783" w:rsidRPr="0073283B">
              <w:rPr>
                <w:b w:val="0"/>
                <w:sz w:val="22"/>
                <w:szCs w:val="22"/>
              </w:rPr>
              <w:t xml:space="preserve">ных </w:t>
            </w:r>
            <w:r w:rsidR="00CA1332">
              <w:rPr>
                <w:b w:val="0"/>
                <w:sz w:val="22"/>
                <w:szCs w:val="22"/>
              </w:rPr>
              <w:t>и мун</w:t>
            </w:r>
            <w:r w:rsidR="00CA1332">
              <w:rPr>
                <w:b w:val="0"/>
                <w:sz w:val="22"/>
                <w:szCs w:val="22"/>
              </w:rPr>
              <w:t>и</w:t>
            </w:r>
            <w:r w:rsidR="00CA1332">
              <w:rPr>
                <w:b w:val="0"/>
                <w:sz w:val="22"/>
                <w:szCs w:val="22"/>
              </w:rPr>
              <w:t xml:space="preserve">ципальных </w:t>
            </w:r>
            <w:r w:rsidR="00184783" w:rsidRPr="0073283B">
              <w:rPr>
                <w:b w:val="0"/>
                <w:sz w:val="22"/>
                <w:szCs w:val="22"/>
              </w:rPr>
              <w:t>услуг</w:t>
            </w:r>
            <w:r w:rsidR="00CA1332">
              <w:rPr>
                <w:b w:val="0"/>
                <w:sz w:val="22"/>
                <w:szCs w:val="22"/>
              </w:rPr>
              <w:t xml:space="preserve"> (фун</w:t>
            </w:r>
            <w:r w:rsidR="00CA1332">
              <w:rPr>
                <w:b w:val="0"/>
                <w:sz w:val="22"/>
                <w:szCs w:val="22"/>
              </w:rPr>
              <w:t>к</w:t>
            </w:r>
            <w:r w:rsidR="00CA1332">
              <w:rPr>
                <w:b w:val="0"/>
                <w:sz w:val="22"/>
                <w:szCs w:val="22"/>
              </w:rPr>
              <w:t>ций) Астр</w:t>
            </w:r>
            <w:r w:rsidR="00CA1332">
              <w:rPr>
                <w:b w:val="0"/>
                <w:sz w:val="22"/>
                <w:szCs w:val="22"/>
              </w:rPr>
              <w:t>а</w:t>
            </w:r>
            <w:r w:rsidR="00CA1332">
              <w:rPr>
                <w:b w:val="0"/>
                <w:sz w:val="22"/>
                <w:szCs w:val="22"/>
              </w:rPr>
              <w:t>ханской о</w:t>
            </w:r>
            <w:r w:rsidR="00CA1332">
              <w:rPr>
                <w:b w:val="0"/>
                <w:sz w:val="22"/>
                <w:szCs w:val="22"/>
              </w:rPr>
              <w:t>б</w:t>
            </w:r>
            <w:r w:rsidR="00CA1332">
              <w:rPr>
                <w:b w:val="0"/>
                <w:sz w:val="22"/>
                <w:szCs w:val="22"/>
              </w:rPr>
              <w:lastRenderedPageBreak/>
              <w:t xml:space="preserve">ласти </w:t>
            </w:r>
            <w:r w:rsidR="00184783" w:rsidRPr="0073283B">
              <w:rPr>
                <w:b w:val="0"/>
                <w:sz w:val="22"/>
                <w:szCs w:val="22"/>
              </w:rPr>
              <w:t xml:space="preserve"> (далее</w:t>
            </w:r>
            <w:r w:rsidR="00CA1332">
              <w:rPr>
                <w:b w:val="0"/>
                <w:sz w:val="22"/>
                <w:szCs w:val="22"/>
              </w:rPr>
              <w:t xml:space="preserve"> –</w:t>
            </w:r>
            <w:r w:rsidR="00184783" w:rsidRPr="0073283B">
              <w:rPr>
                <w:b w:val="0"/>
                <w:sz w:val="22"/>
                <w:szCs w:val="22"/>
              </w:rPr>
              <w:t xml:space="preserve"> РПГУ</w:t>
            </w:r>
            <w:r w:rsidR="00CA1332">
              <w:rPr>
                <w:b w:val="0"/>
                <w:sz w:val="22"/>
                <w:szCs w:val="22"/>
              </w:rPr>
              <w:t>);</w:t>
            </w:r>
          </w:p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3.по почте;</w:t>
            </w:r>
          </w:p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4.официальный сайт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нистерства</w:t>
            </w:r>
            <w:r w:rsidR="00617E04" w:rsidRPr="0073283B">
              <w:rPr>
                <w:b w:val="0"/>
                <w:sz w:val="22"/>
                <w:szCs w:val="22"/>
              </w:rPr>
              <w:t xml:space="preserve"> </w:t>
            </w:r>
            <w:hyperlink r:id="rId15" w:history="1"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www</w:t>
              </w:r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mptpr</w:t>
              </w:r>
              <w:proofErr w:type="spellEnd"/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astrobl</w:t>
              </w:r>
              <w:proofErr w:type="spellEnd"/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ru</w:t>
              </w:r>
              <w:proofErr w:type="spellEnd"/>
            </w:hyperlink>
            <w:r w:rsidRPr="0073283B">
              <w:rPr>
                <w:b w:val="0"/>
                <w:sz w:val="22"/>
                <w:szCs w:val="22"/>
              </w:rPr>
              <w:t>.</w:t>
            </w:r>
            <w:r w:rsidR="00676353" w:rsidRPr="0073283B">
              <w:rPr>
                <w:b w:val="0"/>
                <w:sz w:val="22"/>
                <w:szCs w:val="22"/>
              </w:rPr>
              <w:t xml:space="preserve"> (д</w:t>
            </w:r>
            <w:r w:rsidR="00676353" w:rsidRPr="0073283B">
              <w:rPr>
                <w:b w:val="0"/>
                <w:sz w:val="22"/>
                <w:szCs w:val="22"/>
              </w:rPr>
              <w:t>а</w:t>
            </w:r>
            <w:r w:rsidR="00676353" w:rsidRPr="0073283B">
              <w:rPr>
                <w:b w:val="0"/>
                <w:sz w:val="22"/>
                <w:szCs w:val="22"/>
              </w:rPr>
              <w:t>лее - офиц</w:t>
            </w:r>
            <w:r w:rsidR="00676353" w:rsidRPr="0073283B">
              <w:rPr>
                <w:b w:val="0"/>
                <w:sz w:val="22"/>
                <w:szCs w:val="22"/>
              </w:rPr>
              <w:t>и</w:t>
            </w:r>
            <w:r w:rsidR="00676353" w:rsidRPr="0073283B">
              <w:rPr>
                <w:b w:val="0"/>
                <w:sz w:val="22"/>
                <w:szCs w:val="22"/>
              </w:rPr>
              <w:t>альный сайт министе</w:t>
            </w:r>
            <w:r w:rsidR="00676353" w:rsidRPr="0073283B">
              <w:rPr>
                <w:b w:val="0"/>
                <w:sz w:val="22"/>
                <w:szCs w:val="22"/>
              </w:rPr>
              <w:t>р</w:t>
            </w:r>
            <w:r w:rsidR="00676353" w:rsidRPr="0073283B">
              <w:rPr>
                <w:b w:val="0"/>
                <w:sz w:val="22"/>
                <w:szCs w:val="22"/>
              </w:rPr>
              <w:t>ства)</w:t>
            </w:r>
            <w:r w:rsidR="008B4C63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388" w:type="dxa"/>
          </w:tcPr>
          <w:p w:rsidR="007C7A8E" w:rsidRDefault="007C7A8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CA1332" w:rsidRPr="0073283B" w:rsidRDefault="00CA133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lastRenderedPageBreak/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7C7A8E" w:rsidRPr="0073283B" w:rsidRDefault="00CA133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7C7A8E" w:rsidRPr="0073283B">
              <w:rPr>
                <w:b w:val="0"/>
                <w:sz w:val="22"/>
                <w:szCs w:val="22"/>
              </w:rPr>
              <w:t>.направляется почт</w:t>
            </w:r>
            <w:r w:rsidR="007C7A8E" w:rsidRPr="0073283B">
              <w:rPr>
                <w:b w:val="0"/>
                <w:sz w:val="22"/>
                <w:szCs w:val="22"/>
              </w:rPr>
              <w:t>о</w:t>
            </w:r>
            <w:r w:rsidR="007C7A8E" w:rsidRPr="0073283B">
              <w:rPr>
                <w:b w:val="0"/>
                <w:sz w:val="22"/>
                <w:szCs w:val="22"/>
              </w:rPr>
              <w:t>вым о</w:t>
            </w:r>
            <w:r w:rsidR="007C7A8E" w:rsidRPr="0073283B">
              <w:rPr>
                <w:b w:val="0"/>
                <w:sz w:val="22"/>
                <w:szCs w:val="22"/>
              </w:rPr>
              <w:t>т</w:t>
            </w:r>
            <w:r w:rsidR="007C7A8E" w:rsidRPr="0073283B">
              <w:rPr>
                <w:b w:val="0"/>
                <w:sz w:val="22"/>
                <w:szCs w:val="22"/>
              </w:rPr>
              <w:t>правлением с уведо</w:t>
            </w:r>
            <w:r w:rsidR="007C7A8E" w:rsidRPr="0073283B">
              <w:rPr>
                <w:b w:val="0"/>
                <w:sz w:val="22"/>
                <w:szCs w:val="22"/>
              </w:rPr>
              <w:t>м</w:t>
            </w:r>
            <w:r w:rsidR="007C7A8E" w:rsidRPr="0073283B">
              <w:rPr>
                <w:b w:val="0"/>
                <w:sz w:val="22"/>
                <w:szCs w:val="22"/>
              </w:rPr>
              <w:t>лением.</w:t>
            </w:r>
          </w:p>
        </w:tc>
      </w:tr>
      <w:tr w:rsidR="007C7A8E" w:rsidRPr="0073283B" w:rsidTr="00F1770E">
        <w:tc>
          <w:tcPr>
            <w:tcW w:w="14624" w:type="dxa"/>
            <w:gridSpan w:val="11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5473DC" w:rsidRPr="0073283B" w:rsidTr="00F1770E">
        <w:tc>
          <w:tcPr>
            <w:tcW w:w="1015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более 25 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 xml:space="preserve">дарных </w:t>
            </w:r>
            <w:r w:rsidRPr="0073283B">
              <w:rPr>
                <w:b w:val="0"/>
                <w:sz w:val="22"/>
                <w:szCs w:val="22"/>
              </w:rPr>
              <w:lastRenderedPageBreak/>
              <w:t>дней</w:t>
            </w:r>
          </w:p>
        </w:tc>
        <w:tc>
          <w:tcPr>
            <w:tcW w:w="1015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более 25 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 xml:space="preserve">дарных </w:t>
            </w:r>
            <w:r w:rsidRPr="0073283B">
              <w:rPr>
                <w:b w:val="0"/>
                <w:sz w:val="22"/>
                <w:szCs w:val="22"/>
              </w:rPr>
              <w:lastRenderedPageBreak/>
              <w:t>дней</w:t>
            </w:r>
          </w:p>
        </w:tc>
        <w:tc>
          <w:tcPr>
            <w:tcW w:w="1466" w:type="dxa"/>
          </w:tcPr>
          <w:p w:rsidR="00F1770E" w:rsidRPr="00DE71A4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lastRenderedPageBreak/>
              <w:t>1.предоставление заяв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телем н</w:t>
            </w:r>
            <w:r w:rsidRPr="00DE71A4">
              <w:rPr>
                <w:b w:val="0"/>
                <w:sz w:val="22"/>
                <w:szCs w:val="22"/>
              </w:rPr>
              <w:t>е</w:t>
            </w:r>
            <w:r w:rsidRPr="00DE71A4">
              <w:rPr>
                <w:b w:val="0"/>
                <w:sz w:val="22"/>
                <w:szCs w:val="22"/>
              </w:rPr>
              <w:t xml:space="preserve">полного </w:t>
            </w:r>
            <w:r w:rsidR="0062648A" w:rsidRPr="00DE71A4">
              <w:rPr>
                <w:b w:val="0"/>
                <w:sz w:val="22"/>
                <w:szCs w:val="22"/>
              </w:rPr>
              <w:t>п</w:t>
            </w:r>
            <w:r w:rsidR="0062648A" w:rsidRPr="00DE71A4">
              <w:rPr>
                <w:b w:val="0"/>
                <w:sz w:val="22"/>
                <w:szCs w:val="22"/>
              </w:rPr>
              <w:t>а</w:t>
            </w:r>
            <w:r w:rsidR="0062648A" w:rsidRPr="00DE71A4">
              <w:rPr>
                <w:b w:val="0"/>
                <w:sz w:val="22"/>
                <w:szCs w:val="22"/>
              </w:rPr>
              <w:lastRenderedPageBreak/>
              <w:t>кета</w:t>
            </w:r>
            <w:r w:rsidRPr="00DE71A4">
              <w:rPr>
                <w:b w:val="0"/>
                <w:sz w:val="22"/>
                <w:szCs w:val="22"/>
              </w:rPr>
              <w:t xml:space="preserve"> док</w:t>
            </w:r>
            <w:r w:rsidRPr="00DE71A4">
              <w:rPr>
                <w:b w:val="0"/>
                <w:sz w:val="22"/>
                <w:szCs w:val="22"/>
              </w:rPr>
              <w:t>у</w:t>
            </w:r>
            <w:r w:rsidRPr="00DE71A4">
              <w:rPr>
                <w:b w:val="0"/>
                <w:sz w:val="22"/>
                <w:szCs w:val="22"/>
              </w:rPr>
              <w:t>ментов;</w:t>
            </w:r>
          </w:p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DE71A4">
              <w:rPr>
                <w:b w:val="0"/>
                <w:sz w:val="22"/>
                <w:szCs w:val="22"/>
              </w:rPr>
              <w:t>2. в случае обращения за пред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 xml:space="preserve">ставлением результата </w:t>
            </w:r>
            <w:proofErr w:type="spellStart"/>
            <w:r w:rsidRPr="00DE71A4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DE71A4">
              <w:rPr>
                <w:b w:val="0"/>
                <w:sz w:val="22"/>
                <w:szCs w:val="22"/>
              </w:rPr>
              <w:t xml:space="preserve"> в электронной форме осн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ванием для отказа явл</w:t>
            </w:r>
            <w:r w:rsidRPr="00DE71A4">
              <w:rPr>
                <w:b w:val="0"/>
                <w:sz w:val="22"/>
                <w:szCs w:val="22"/>
              </w:rPr>
              <w:t>я</w:t>
            </w:r>
            <w:r w:rsidRPr="00DE71A4">
              <w:rPr>
                <w:b w:val="0"/>
                <w:sz w:val="22"/>
                <w:szCs w:val="22"/>
              </w:rPr>
              <w:t>ется нес</w:t>
            </w:r>
            <w:r w:rsidRPr="00DE71A4">
              <w:rPr>
                <w:b w:val="0"/>
                <w:sz w:val="22"/>
                <w:szCs w:val="22"/>
              </w:rPr>
              <w:t>о</w:t>
            </w:r>
            <w:r w:rsidRPr="00DE71A4">
              <w:rPr>
                <w:b w:val="0"/>
                <w:sz w:val="22"/>
                <w:szCs w:val="22"/>
              </w:rPr>
              <w:t>блюдение устано</w:t>
            </w:r>
            <w:r w:rsidRPr="00DE71A4">
              <w:rPr>
                <w:b w:val="0"/>
                <w:sz w:val="22"/>
                <w:szCs w:val="22"/>
              </w:rPr>
              <w:t>в</w:t>
            </w:r>
            <w:r w:rsidRPr="00DE71A4">
              <w:rPr>
                <w:b w:val="0"/>
                <w:sz w:val="22"/>
                <w:szCs w:val="22"/>
              </w:rPr>
              <w:t>ленных условий признания действ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DE71A4">
              <w:rPr>
                <w:b w:val="0"/>
                <w:sz w:val="22"/>
                <w:szCs w:val="22"/>
              </w:rPr>
              <w:t>и</w:t>
            </w:r>
            <w:r w:rsidRPr="00DE71A4">
              <w:rPr>
                <w:b w:val="0"/>
                <w:sz w:val="22"/>
                <w:szCs w:val="22"/>
              </w:rPr>
              <w:t>рованной электронной подписи.</w:t>
            </w:r>
          </w:p>
        </w:tc>
        <w:tc>
          <w:tcPr>
            <w:tcW w:w="1387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1.предоставление н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достове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ных свед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lastRenderedPageBreak/>
              <w:t>ний;</w:t>
            </w:r>
          </w:p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F6D67">
              <w:rPr>
                <w:b w:val="0"/>
                <w:sz w:val="22"/>
                <w:szCs w:val="22"/>
              </w:rPr>
              <w:t>2.письменное заявл</w:t>
            </w:r>
            <w:r w:rsidRPr="007F6D67">
              <w:rPr>
                <w:b w:val="0"/>
                <w:sz w:val="22"/>
                <w:szCs w:val="22"/>
              </w:rPr>
              <w:t>е</w:t>
            </w:r>
            <w:r w:rsidRPr="007F6D67">
              <w:rPr>
                <w:b w:val="0"/>
                <w:sz w:val="22"/>
                <w:szCs w:val="22"/>
              </w:rPr>
              <w:t>ние заяв</w:t>
            </w:r>
            <w:r w:rsidRPr="007F6D67">
              <w:rPr>
                <w:b w:val="0"/>
                <w:sz w:val="22"/>
                <w:szCs w:val="22"/>
              </w:rPr>
              <w:t>и</w:t>
            </w:r>
            <w:r w:rsidRPr="007F6D67">
              <w:rPr>
                <w:b w:val="0"/>
                <w:sz w:val="22"/>
                <w:szCs w:val="22"/>
              </w:rPr>
              <w:t>теля об о</w:t>
            </w:r>
            <w:r w:rsidRPr="007F6D67">
              <w:rPr>
                <w:b w:val="0"/>
                <w:sz w:val="22"/>
                <w:szCs w:val="22"/>
              </w:rPr>
              <w:t>т</w:t>
            </w:r>
            <w:r w:rsidRPr="007F6D67">
              <w:rPr>
                <w:b w:val="0"/>
                <w:sz w:val="22"/>
                <w:szCs w:val="22"/>
              </w:rPr>
              <w:t>казе в предоста</w:t>
            </w:r>
            <w:r w:rsidRPr="007F6D67">
              <w:rPr>
                <w:b w:val="0"/>
                <w:sz w:val="22"/>
                <w:szCs w:val="22"/>
              </w:rPr>
              <w:t>в</w:t>
            </w:r>
            <w:r w:rsidRPr="007F6D67">
              <w:rPr>
                <w:b w:val="0"/>
                <w:sz w:val="22"/>
                <w:szCs w:val="22"/>
              </w:rPr>
              <w:t>лении го</w:t>
            </w:r>
            <w:r w:rsidRPr="007F6D67">
              <w:rPr>
                <w:b w:val="0"/>
                <w:sz w:val="22"/>
                <w:szCs w:val="22"/>
              </w:rPr>
              <w:t>с</w:t>
            </w:r>
            <w:r w:rsidRPr="007F6D67">
              <w:rPr>
                <w:b w:val="0"/>
                <w:sz w:val="22"/>
                <w:szCs w:val="22"/>
              </w:rPr>
              <w:t>ударстве</w:t>
            </w:r>
            <w:r w:rsidRPr="007F6D67">
              <w:rPr>
                <w:b w:val="0"/>
                <w:sz w:val="22"/>
                <w:szCs w:val="22"/>
              </w:rPr>
              <w:t>н</w:t>
            </w:r>
            <w:r w:rsidRPr="007F6D67">
              <w:rPr>
                <w:b w:val="0"/>
                <w:sz w:val="22"/>
                <w:szCs w:val="22"/>
              </w:rPr>
              <w:t>ной услуги;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33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650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523" w:type="dxa"/>
          </w:tcPr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1.личное (через пре</w:t>
            </w:r>
            <w:r w:rsidRPr="00F1770E">
              <w:rPr>
                <w:b w:val="0"/>
                <w:sz w:val="22"/>
                <w:szCs w:val="22"/>
              </w:rPr>
              <w:t>д</w:t>
            </w:r>
            <w:r w:rsidRPr="00F1770E">
              <w:rPr>
                <w:b w:val="0"/>
                <w:sz w:val="22"/>
                <w:szCs w:val="22"/>
              </w:rPr>
              <w:t xml:space="preserve">ставителя) обращение в </w:t>
            </w:r>
            <w:r w:rsidRPr="00F1770E">
              <w:rPr>
                <w:b w:val="0"/>
                <w:sz w:val="22"/>
                <w:szCs w:val="22"/>
              </w:rPr>
              <w:lastRenderedPageBreak/>
              <w:t xml:space="preserve">министерство или МФЦ; </w:t>
            </w:r>
          </w:p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 xml:space="preserve">2.посредством </w:t>
            </w:r>
            <w:r w:rsidR="00EE28D1">
              <w:rPr>
                <w:b w:val="0"/>
                <w:sz w:val="22"/>
                <w:szCs w:val="22"/>
              </w:rPr>
              <w:t>РПГУ</w:t>
            </w:r>
            <w:r w:rsidRPr="00F1770E">
              <w:rPr>
                <w:b w:val="0"/>
                <w:sz w:val="22"/>
                <w:szCs w:val="22"/>
              </w:rPr>
              <w:t>;</w:t>
            </w:r>
          </w:p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3.по почте;</w:t>
            </w:r>
          </w:p>
          <w:p w:rsidR="00F1770E" w:rsidRPr="0073283B" w:rsidRDefault="00F1770E" w:rsidP="001756E3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4. офиц</w:t>
            </w:r>
            <w:r w:rsidRPr="00F1770E">
              <w:rPr>
                <w:b w:val="0"/>
                <w:sz w:val="22"/>
                <w:szCs w:val="22"/>
              </w:rPr>
              <w:t>и</w:t>
            </w:r>
            <w:r w:rsidRPr="00F1770E">
              <w:rPr>
                <w:b w:val="0"/>
                <w:sz w:val="22"/>
                <w:szCs w:val="22"/>
              </w:rPr>
              <w:t>альный сайт мин</w:t>
            </w:r>
            <w:r>
              <w:rPr>
                <w:b w:val="0"/>
                <w:sz w:val="22"/>
                <w:szCs w:val="22"/>
              </w:rPr>
              <w:t>ис</w:t>
            </w:r>
            <w:r w:rsidRPr="00F1770E">
              <w:rPr>
                <w:b w:val="0"/>
                <w:sz w:val="22"/>
                <w:szCs w:val="22"/>
              </w:rPr>
              <w:t>те</w:t>
            </w:r>
            <w:r w:rsidRPr="00F1770E">
              <w:rPr>
                <w:b w:val="0"/>
                <w:sz w:val="22"/>
                <w:szCs w:val="22"/>
              </w:rPr>
              <w:t>р</w:t>
            </w:r>
            <w:r w:rsidR="001756E3">
              <w:rPr>
                <w:b w:val="0"/>
                <w:sz w:val="22"/>
                <w:szCs w:val="22"/>
              </w:rPr>
              <w:t>ства</w:t>
            </w:r>
            <w:r w:rsidRPr="00F1770E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388" w:type="dxa"/>
          </w:tcPr>
          <w:p w:rsidR="00F1770E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lastRenderedPageBreak/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F1770E" w:rsidRPr="0073283B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F1770E" w:rsidRPr="0073283B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.направляется почт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вым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правлением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лением.</w:t>
            </w:r>
          </w:p>
        </w:tc>
      </w:tr>
      <w:tr w:rsidR="00F1770E" w:rsidRPr="0073283B" w:rsidTr="00F1770E">
        <w:tc>
          <w:tcPr>
            <w:tcW w:w="14624" w:type="dxa"/>
            <w:gridSpan w:val="11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473DC" w:rsidRPr="0073283B" w:rsidTr="00F1770E">
        <w:tc>
          <w:tcPr>
            <w:tcW w:w="1015" w:type="dxa"/>
          </w:tcPr>
          <w:p w:rsidR="00F1770E" w:rsidRPr="0073283B" w:rsidRDefault="00F1770E" w:rsidP="005B50E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 w:rsidR="005B50EB">
              <w:rPr>
                <w:b w:val="0"/>
                <w:sz w:val="22"/>
                <w:szCs w:val="22"/>
              </w:rPr>
              <w:t>10</w:t>
            </w:r>
            <w:r w:rsidRPr="0073283B">
              <w:rPr>
                <w:b w:val="0"/>
                <w:sz w:val="22"/>
                <w:szCs w:val="22"/>
              </w:rPr>
              <w:t xml:space="preserve"> 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015" w:type="dxa"/>
          </w:tcPr>
          <w:p w:rsidR="00F1770E" w:rsidRPr="0073283B" w:rsidRDefault="00F1770E" w:rsidP="005B50E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 w:rsidR="005B50EB">
              <w:rPr>
                <w:b w:val="0"/>
                <w:sz w:val="22"/>
                <w:szCs w:val="22"/>
              </w:rPr>
              <w:t>10</w:t>
            </w:r>
            <w:r w:rsidRPr="0073283B">
              <w:rPr>
                <w:b w:val="0"/>
                <w:sz w:val="22"/>
                <w:szCs w:val="22"/>
              </w:rPr>
              <w:t xml:space="preserve"> 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466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 в случае обращения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ставлением результата 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 xml:space="preserve"> в электронной форме осн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lastRenderedPageBreak/>
              <w:t>ванием для отказа явл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ется нес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блюдение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ленных условий признания действ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рованной электронной подписи.</w:t>
            </w:r>
          </w:p>
        </w:tc>
        <w:tc>
          <w:tcPr>
            <w:tcW w:w="1387" w:type="dxa"/>
          </w:tcPr>
          <w:p w:rsidR="00F1770E" w:rsidRPr="0073283B" w:rsidRDefault="00A50F51" w:rsidP="00A50F51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</w:t>
            </w:r>
            <w:r w:rsidR="00F1770E" w:rsidRPr="007F6D67">
              <w:rPr>
                <w:b w:val="0"/>
                <w:sz w:val="22"/>
                <w:szCs w:val="22"/>
              </w:rPr>
              <w:t>.письменное заявл</w:t>
            </w:r>
            <w:r w:rsidR="00F1770E" w:rsidRPr="007F6D67">
              <w:rPr>
                <w:b w:val="0"/>
                <w:sz w:val="22"/>
                <w:szCs w:val="22"/>
              </w:rPr>
              <w:t>е</w:t>
            </w:r>
            <w:r w:rsidR="00F1770E" w:rsidRPr="007F6D67">
              <w:rPr>
                <w:b w:val="0"/>
                <w:sz w:val="22"/>
                <w:szCs w:val="22"/>
              </w:rPr>
              <w:t>ние заяв</w:t>
            </w:r>
            <w:r w:rsidR="00F1770E" w:rsidRPr="007F6D67">
              <w:rPr>
                <w:b w:val="0"/>
                <w:sz w:val="22"/>
                <w:szCs w:val="22"/>
              </w:rPr>
              <w:t>и</w:t>
            </w:r>
            <w:r w:rsidR="00F1770E" w:rsidRPr="007F6D67">
              <w:rPr>
                <w:b w:val="0"/>
                <w:sz w:val="22"/>
                <w:szCs w:val="22"/>
              </w:rPr>
              <w:t>теля об о</w:t>
            </w:r>
            <w:r w:rsidR="00F1770E" w:rsidRPr="007F6D67">
              <w:rPr>
                <w:b w:val="0"/>
                <w:sz w:val="22"/>
                <w:szCs w:val="22"/>
              </w:rPr>
              <w:t>т</w:t>
            </w:r>
            <w:r w:rsidR="00F1770E" w:rsidRPr="007F6D67">
              <w:rPr>
                <w:b w:val="0"/>
                <w:sz w:val="22"/>
                <w:szCs w:val="22"/>
              </w:rPr>
              <w:t>казе в предоста</w:t>
            </w:r>
            <w:r w:rsidR="00F1770E" w:rsidRPr="007F6D67">
              <w:rPr>
                <w:b w:val="0"/>
                <w:sz w:val="22"/>
                <w:szCs w:val="22"/>
              </w:rPr>
              <w:t>в</w:t>
            </w:r>
            <w:r w:rsidR="00F1770E" w:rsidRPr="007F6D67">
              <w:rPr>
                <w:b w:val="0"/>
                <w:sz w:val="22"/>
                <w:szCs w:val="22"/>
              </w:rPr>
              <w:t>лении го</w:t>
            </w:r>
            <w:r w:rsidR="00F1770E" w:rsidRPr="007F6D67">
              <w:rPr>
                <w:b w:val="0"/>
                <w:sz w:val="22"/>
                <w:szCs w:val="22"/>
              </w:rPr>
              <w:t>с</w:t>
            </w:r>
            <w:r w:rsidR="00F1770E" w:rsidRPr="007F6D67">
              <w:rPr>
                <w:b w:val="0"/>
                <w:sz w:val="22"/>
                <w:szCs w:val="22"/>
              </w:rPr>
              <w:lastRenderedPageBreak/>
              <w:t>ударстве</w:t>
            </w:r>
            <w:r w:rsidR="00F1770E" w:rsidRPr="007F6D67">
              <w:rPr>
                <w:b w:val="0"/>
                <w:sz w:val="22"/>
                <w:szCs w:val="22"/>
              </w:rPr>
              <w:t>н</w:t>
            </w:r>
            <w:r w:rsidR="00F1770E" w:rsidRPr="007F6D67">
              <w:rPr>
                <w:b w:val="0"/>
                <w:sz w:val="22"/>
                <w:szCs w:val="22"/>
              </w:rPr>
              <w:t>ной услуги.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400 рублей</w:t>
            </w:r>
          </w:p>
        </w:tc>
        <w:tc>
          <w:tcPr>
            <w:tcW w:w="133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нистерства промы</w:t>
            </w:r>
            <w:r w:rsidRPr="0073283B">
              <w:rPr>
                <w:b w:val="0"/>
                <w:sz w:val="22"/>
                <w:szCs w:val="22"/>
              </w:rPr>
              <w:t>ш</w:t>
            </w:r>
            <w:r w:rsidRPr="0073283B">
              <w:rPr>
                <w:b w:val="0"/>
                <w:sz w:val="22"/>
                <w:szCs w:val="22"/>
              </w:rPr>
              <w:t>ленности, транспорта и приро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lastRenderedPageBreak/>
              <w:t>ных ресу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сов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от 26.08.2011 № 23-П «О плате за выдачу разрешения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деятельн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 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ревозке пассажиров и багажа легковым такси на территории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сти».</w:t>
            </w:r>
          </w:p>
        </w:tc>
        <w:tc>
          <w:tcPr>
            <w:tcW w:w="1650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80611502020020000140</w:t>
            </w:r>
          </w:p>
        </w:tc>
        <w:tc>
          <w:tcPr>
            <w:tcW w:w="1523" w:type="dxa"/>
          </w:tcPr>
          <w:p w:rsidR="00800E89" w:rsidRPr="00800E8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1.личное (через пре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ставителя) обращение в министерство или МФЦ; </w:t>
            </w:r>
          </w:p>
          <w:p w:rsidR="00800E89" w:rsidRPr="00550ED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2.посредством </w:t>
            </w:r>
            <w:r w:rsidR="005473DC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РПГУ</w:t>
            </w:r>
            <w:r w:rsidR="005473DC" w:rsidRPr="00550ED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;</w:t>
            </w:r>
          </w:p>
          <w:p w:rsidR="00800E89" w:rsidRPr="00800E8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lastRenderedPageBreak/>
              <w:t>3.по почте;</w:t>
            </w:r>
          </w:p>
          <w:p w:rsidR="00F1770E" w:rsidRPr="00800E89" w:rsidRDefault="00800E89" w:rsidP="000A00F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4.</w:t>
            </w:r>
            <w:r w:rsidR="000A00F0">
              <w:rPr>
                <w:b w:val="0"/>
                <w:bCs w:val="0"/>
                <w:color w:val="000000"/>
                <w:sz w:val="22"/>
                <w:szCs w:val="22"/>
                <w:lang w:val="en-US"/>
              </w:rPr>
              <w:t> 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 xml:space="preserve"> офиц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и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альный сайт мин</w:t>
            </w:r>
            <w:r w:rsidRPr="002C7FA5">
              <w:rPr>
                <w:b w:val="0"/>
                <w:bCs w:val="0"/>
                <w:color w:val="000000"/>
                <w:sz w:val="22"/>
                <w:szCs w:val="22"/>
              </w:rPr>
              <w:t>ис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те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р</w:t>
            </w:r>
            <w:r w:rsidR="000A00F0">
              <w:rPr>
                <w:b w:val="0"/>
                <w:bCs w:val="0"/>
                <w:color w:val="000000"/>
                <w:sz w:val="22"/>
                <w:szCs w:val="22"/>
              </w:rPr>
              <w:t>ства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.</w:t>
            </w:r>
          </w:p>
        </w:tc>
        <w:tc>
          <w:tcPr>
            <w:tcW w:w="1388" w:type="dxa"/>
          </w:tcPr>
          <w:p w:rsidR="00800E89" w:rsidRDefault="00800E89" w:rsidP="00800E8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800E89" w:rsidRPr="0073283B" w:rsidRDefault="00800E89" w:rsidP="00800E8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lastRenderedPageBreak/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F1770E" w:rsidRPr="0073283B" w:rsidRDefault="00800E89" w:rsidP="00800E89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.направляется почт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вым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правлением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244" w:line="280" w:lineRule="exact"/>
        <w:sectPr w:rsidR="00DC1483" w:rsidSect="006E1A61"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3. «Сведения о заявителях «</w:t>
      </w:r>
      <w:proofErr w:type="spellStart"/>
      <w:r>
        <w:t>подуслуги</w:t>
      </w:r>
      <w:proofErr w:type="spellEnd"/>
      <w:r>
        <w:t>»</w:t>
      </w:r>
    </w:p>
    <w:p w:rsidR="00CC2492" w:rsidRPr="00B82EA0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14655" w:type="dxa"/>
        <w:jc w:val="center"/>
        <w:tblInd w:w="1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2"/>
        <w:gridCol w:w="39"/>
        <w:gridCol w:w="2229"/>
        <w:gridCol w:w="39"/>
        <w:gridCol w:w="2500"/>
        <w:gridCol w:w="52"/>
        <w:gridCol w:w="1954"/>
        <w:gridCol w:w="30"/>
        <w:gridCol w:w="1569"/>
        <w:gridCol w:w="35"/>
        <w:gridCol w:w="1657"/>
        <w:gridCol w:w="16"/>
        <w:gridCol w:w="1957"/>
        <w:gridCol w:w="11"/>
        <w:gridCol w:w="1985"/>
        <w:gridCol w:w="10"/>
      </w:tblGrid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71100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№</w:t>
            </w:r>
            <w:r w:rsidR="00281703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268" w:type="dxa"/>
            <w:gridSpan w:val="2"/>
          </w:tcPr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Категории лиц, </w:t>
            </w:r>
          </w:p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имеющих право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Документ, подтве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ждающий правомочие заявителя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категории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правомочие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Наличие во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можности п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дачи заявл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на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ставление 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представит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лями заявит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Исчерпыва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ю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щий перечень лиц, имеющих право на под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чу за</w:t>
            </w:r>
            <w:r w:rsidR="008352F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вления от имени заяв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теля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документа,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тверждающего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</w:tr>
      <w:tr w:rsidR="00281703" w:rsidRPr="00281703" w:rsidTr="0073283B">
        <w:trPr>
          <w:trHeight w:val="243"/>
          <w:jc w:val="center"/>
        </w:trPr>
        <w:tc>
          <w:tcPr>
            <w:tcW w:w="572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233E8A" w:rsidRPr="0073283B" w:rsidTr="0073283B">
        <w:trPr>
          <w:jc w:val="center"/>
        </w:trPr>
        <w:tc>
          <w:tcPr>
            <w:tcW w:w="14655" w:type="dxa"/>
            <w:gridSpan w:val="16"/>
          </w:tcPr>
          <w:p w:rsidR="00233E8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="00884341"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233E8A" w:rsidRPr="0073283B" w:rsidTr="0073283B">
        <w:trPr>
          <w:gridAfter w:val="1"/>
          <w:wAfter w:w="10" w:type="dxa"/>
          <w:jc w:val="center"/>
        </w:trPr>
        <w:tc>
          <w:tcPr>
            <w:tcW w:w="611" w:type="dxa"/>
            <w:gridSpan w:val="2"/>
          </w:tcPr>
          <w:p w:rsidR="00233E8A" w:rsidRPr="0073283B" w:rsidRDefault="000D71B0" w:rsidP="0073283B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0D71B0" w:rsidRPr="0073283B" w:rsidRDefault="00F341F0" w:rsidP="0073283B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0D71B0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</w:t>
            </w:r>
            <w:r w:rsidR="00FB64B5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="000D71B0" w:rsidRPr="0073283B">
              <w:rPr>
                <w:rFonts w:eastAsia="Batang"/>
                <w:b w:val="0"/>
                <w:sz w:val="22"/>
                <w:szCs w:val="22"/>
              </w:rPr>
              <w:t>ИП)</w:t>
            </w:r>
          </w:p>
          <w:p w:rsidR="00233E8A" w:rsidRPr="0073283B" w:rsidRDefault="00233E8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552" w:type="dxa"/>
            <w:gridSpan w:val="2"/>
          </w:tcPr>
          <w:p w:rsidR="004E3C21" w:rsidRPr="0073283B" w:rsidRDefault="00A62738" w:rsidP="00CE0E8F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33799C" w:rsidRPr="0073283B">
              <w:rPr>
                <w:b w:val="0"/>
                <w:sz w:val="22"/>
                <w:szCs w:val="22"/>
              </w:rPr>
              <w:t>документ, удостов</w:t>
            </w:r>
            <w:r w:rsidR="0033799C" w:rsidRPr="0073283B">
              <w:rPr>
                <w:b w:val="0"/>
                <w:sz w:val="22"/>
                <w:szCs w:val="22"/>
              </w:rPr>
              <w:t>е</w:t>
            </w:r>
            <w:r w:rsidR="0033799C" w:rsidRPr="0073283B">
              <w:rPr>
                <w:b w:val="0"/>
                <w:sz w:val="22"/>
                <w:szCs w:val="22"/>
              </w:rPr>
              <w:t>ряющий личность з</w:t>
            </w:r>
            <w:r w:rsidR="0033799C" w:rsidRPr="0073283B">
              <w:rPr>
                <w:b w:val="0"/>
                <w:sz w:val="22"/>
                <w:szCs w:val="22"/>
              </w:rPr>
              <w:t>а</w:t>
            </w:r>
            <w:r w:rsidR="0033799C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A62738" w:rsidRPr="0073283B" w:rsidRDefault="00A62738" w:rsidP="00CE0E8F">
            <w:pPr>
              <w:pStyle w:val="42"/>
              <w:tabs>
                <w:tab w:val="left" w:pos="2160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2. </w:t>
            </w:r>
            <w:r w:rsidR="00D2783C" w:rsidRPr="0073283B">
              <w:rPr>
                <w:b w:val="0"/>
                <w:sz w:val="22"/>
                <w:szCs w:val="22"/>
              </w:rPr>
              <w:t>свидетельство о го</w:t>
            </w:r>
            <w:r w:rsidR="00D2783C" w:rsidRPr="0073283B">
              <w:rPr>
                <w:b w:val="0"/>
                <w:sz w:val="22"/>
                <w:szCs w:val="22"/>
              </w:rPr>
              <w:t>с</w:t>
            </w:r>
            <w:r w:rsidR="00D2783C" w:rsidRPr="0073283B">
              <w:rPr>
                <w:b w:val="0"/>
                <w:sz w:val="22"/>
                <w:szCs w:val="22"/>
              </w:rPr>
              <w:t>ударственной рег</w:t>
            </w:r>
            <w:r w:rsidR="00D2783C" w:rsidRPr="0073283B">
              <w:rPr>
                <w:b w:val="0"/>
                <w:sz w:val="22"/>
                <w:szCs w:val="22"/>
              </w:rPr>
              <w:t>и</w:t>
            </w:r>
            <w:r w:rsidR="00D2783C" w:rsidRPr="0073283B">
              <w:rPr>
                <w:b w:val="0"/>
                <w:sz w:val="22"/>
                <w:szCs w:val="22"/>
              </w:rPr>
              <w:t>страции индивидуал</w:t>
            </w:r>
            <w:r w:rsidR="00D2783C" w:rsidRPr="0073283B">
              <w:rPr>
                <w:b w:val="0"/>
                <w:sz w:val="22"/>
                <w:szCs w:val="22"/>
              </w:rPr>
              <w:t>ь</w:t>
            </w:r>
            <w:r w:rsidR="00D2783C" w:rsidRPr="0073283B">
              <w:rPr>
                <w:b w:val="0"/>
                <w:sz w:val="22"/>
                <w:szCs w:val="22"/>
              </w:rPr>
              <w:t>ного предпринимателя.</w:t>
            </w:r>
          </w:p>
          <w:p w:rsidR="00233E8A" w:rsidRPr="0073283B" w:rsidRDefault="00233E8A" w:rsidP="0073283B">
            <w:pPr>
              <w:pStyle w:val="42"/>
              <w:shd w:val="clear" w:color="auto" w:fill="auto"/>
              <w:spacing w:after="0" w:line="240" w:lineRule="auto"/>
              <w:ind w:right="795"/>
              <w:rPr>
                <w:b w:val="0"/>
                <w:sz w:val="22"/>
                <w:szCs w:val="22"/>
              </w:rPr>
            </w:pPr>
          </w:p>
        </w:tc>
        <w:tc>
          <w:tcPr>
            <w:tcW w:w="1984" w:type="dxa"/>
            <w:gridSpan w:val="2"/>
          </w:tcPr>
          <w:p w:rsidR="00233E8A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стоверяющий личность д</w:t>
            </w:r>
            <w:r w:rsidR="00F341F0" w:rsidRPr="0073283B">
              <w:rPr>
                <w:b w:val="0"/>
                <w:sz w:val="22"/>
                <w:szCs w:val="22"/>
              </w:rPr>
              <w:t>олжен быть действ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тельным на срок обращения за предоставлением услуги. Не должен содержать подч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="00F341F0" w:rsidRPr="0073283B">
              <w:rPr>
                <w:b w:val="0"/>
                <w:sz w:val="22"/>
                <w:szCs w:val="22"/>
              </w:rPr>
              <w:t>в</w:t>
            </w:r>
            <w:r w:rsidR="00F341F0" w:rsidRPr="0073283B">
              <w:rPr>
                <w:b w:val="0"/>
                <w:sz w:val="22"/>
                <w:szCs w:val="22"/>
              </w:rPr>
              <w:t>лений. Не должен иметь поврежд</w:t>
            </w:r>
            <w:r w:rsidR="00F341F0" w:rsidRPr="0073283B">
              <w:rPr>
                <w:b w:val="0"/>
                <w:sz w:val="22"/>
                <w:szCs w:val="22"/>
              </w:rPr>
              <w:t>е</w:t>
            </w:r>
            <w:r w:rsidR="00F341F0" w:rsidRPr="0073283B">
              <w:rPr>
                <w:b w:val="0"/>
                <w:sz w:val="22"/>
                <w:szCs w:val="22"/>
              </w:rPr>
              <w:t>ний, наличие к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торых не позв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ляет однозначно истолковать их содержание.</w:t>
            </w:r>
          </w:p>
          <w:p w:rsidR="00AE0B4D" w:rsidRPr="0073283B" w:rsidRDefault="00AE0B4D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lastRenderedPageBreak/>
              <w:t>порта.</w:t>
            </w:r>
          </w:p>
          <w:p w:rsidR="00D2783C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2. </w:t>
            </w:r>
            <w:r w:rsidR="00386CF5" w:rsidRPr="0073283B">
              <w:rPr>
                <w:b w:val="0"/>
                <w:sz w:val="22"/>
                <w:szCs w:val="22"/>
              </w:rPr>
              <w:t>Свидетельство н</w:t>
            </w:r>
            <w:r w:rsidRPr="0073283B">
              <w:rPr>
                <w:b w:val="0"/>
                <w:sz w:val="22"/>
                <w:szCs w:val="22"/>
              </w:rPr>
              <w:t>е должн</w:t>
            </w:r>
            <w:r w:rsidR="00386CF5"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 соде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жать подчисток, приписок,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черкнутых слов и других исправл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ний. Не должн</w:t>
            </w:r>
            <w:r w:rsidR="00386CF5"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 иметь поврежд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торых не позв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ляет однозначно истолковать их содержание</w:t>
            </w:r>
            <w:r w:rsidR="00386CF5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604" w:type="dxa"/>
            <w:gridSpan w:val="2"/>
          </w:tcPr>
          <w:p w:rsidR="00233E8A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657" w:type="dxa"/>
          </w:tcPr>
          <w:p w:rsidR="00233E8A" w:rsidRPr="0073283B" w:rsidRDefault="0014522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сти, выданной ИП </w:t>
            </w:r>
          </w:p>
        </w:tc>
        <w:tc>
          <w:tcPr>
            <w:tcW w:w="1984" w:type="dxa"/>
            <w:gridSpan w:val="3"/>
          </w:tcPr>
          <w:p w:rsidR="00145220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145220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ИП;</w:t>
            </w:r>
          </w:p>
          <w:p w:rsidR="00233E8A" w:rsidRPr="0073283B" w:rsidRDefault="00AF7439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145220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985" w:type="dxa"/>
          </w:tcPr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145220" w:rsidRPr="0073283B" w:rsidRDefault="0014522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доверителе (кто выдает) - для ИП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 данные, адрес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по 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сту жительства;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 указать ФИО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,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страции по месту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жительства.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2F6A96" w:rsidRPr="0073283B" w:rsidRDefault="002F6A96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2053D0" w:rsidRPr="0073283B" w:rsidRDefault="002053D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233E8A" w:rsidRPr="0073283B" w:rsidRDefault="00233E8A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F341F0" w:rsidRPr="00281703" w:rsidTr="0073283B">
        <w:trPr>
          <w:gridAfter w:val="1"/>
          <w:wAfter w:w="10" w:type="dxa"/>
          <w:jc w:val="center"/>
        </w:trPr>
        <w:tc>
          <w:tcPr>
            <w:tcW w:w="611" w:type="dxa"/>
            <w:gridSpan w:val="2"/>
          </w:tcPr>
          <w:p w:rsidR="00F341F0" w:rsidRPr="0073283B" w:rsidRDefault="00221E73" w:rsidP="0073283B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F341F0" w:rsidRPr="0073283B" w:rsidRDefault="00221E73" w:rsidP="0073283B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</w:t>
            </w:r>
            <w:r w:rsidR="000C6880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ЮЛ)</w:t>
            </w:r>
          </w:p>
        </w:tc>
        <w:tc>
          <w:tcPr>
            <w:tcW w:w="2552" w:type="dxa"/>
            <w:gridSpan w:val="2"/>
          </w:tcPr>
          <w:p w:rsidR="00F341F0" w:rsidRPr="0073283B" w:rsidRDefault="0028578C" w:rsidP="00CE0E8F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221E73" w:rsidRPr="0073283B">
              <w:rPr>
                <w:b w:val="0"/>
                <w:sz w:val="22"/>
                <w:szCs w:val="22"/>
              </w:rPr>
              <w:t>Решение (приказ) о назначении или об и</w:t>
            </w:r>
            <w:r w:rsidR="00221E73" w:rsidRPr="0073283B">
              <w:rPr>
                <w:b w:val="0"/>
                <w:sz w:val="22"/>
                <w:szCs w:val="22"/>
              </w:rPr>
              <w:t>з</w:t>
            </w:r>
            <w:r w:rsidR="00221E73" w:rsidRPr="0073283B">
              <w:rPr>
                <w:b w:val="0"/>
                <w:sz w:val="22"/>
                <w:szCs w:val="22"/>
              </w:rPr>
              <w:t>брании физического лица на должность д</w:t>
            </w:r>
            <w:r w:rsidR="00221E73" w:rsidRPr="0073283B">
              <w:rPr>
                <w:b w:val="0"/>
                <w:sz w:val="22"/>
                <w:szCs w:val="22"/>
              </w:rPr>
              <w:t>и</w:t>
            </w:r>
            <w:r w:rsidR="00221E73" w:rsidRPr="0073283B">
              <w:rPr>
                <w:b w:val="0"/>
                <w:sz w:val="22"/>
                <w:szCs w:val="22"/>
              </w:rPr>
              <w:t>ректора (руководителя) ЮЛ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  <w:p w:rsidR="0028578C" w:rsidRPr="0073283B" w:rsidRDefault="0028578C" w:rsidP="00CE0E8F">
            <w:pPr>
              <w:pStyle w:val="42"/>
              <w:tabs>
                <w:tab w:val="left" w:pos="2292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eastAsia="Times New Roman"/>
                <w:b w:val="0"/>
                <w:bCs w:val="0"/>
                <w:lang w:eastAsia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свидетельство о го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ударственной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страции ЮЛ</w:t>
            </w:r>
          </w:p>
        </w:tc>
        <w:tc>
          <w:tcPr>
            <w:tcW w:w="1984" w:type="dxa"/>
            <w:gridSpan w:val="2"/>
          </w:tcPr>
          <w:p w:rsidR="00F341F0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кумента;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информацию 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действительным на срок обращения за предоставл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нием услуги.</w:t>
            </w:r>
          </w:p>
          <w:p w:rsidR="00DF2F88" w:rsidRPr="0073283B" w:rsidRDefault="00DF2F8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Свидетельство не 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 подчисток, приписок,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черкнутых слов и других исправл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ний. Не должно 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ляет однозначно истолковать их содержание.</w:t>
            </w:r>
          </w:p>
        </w:tc>
        <w:tc>
          <w:tcPr>
            <w:tcW w:w="1604" w:type="dxa"/>
            <w:gridSpan w:val="2"/>
          </w:tcPr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657" w:type="dxa"/>
          </w:tcPr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соотве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ствующие полномочия</w:t>
            </w:r>
          </w:p>
        </w:tc>
        <w:tc>
          <w:tcPr>
            <w:tcW w:w="1984" w:type="dxa"/>
            <w:gridSpan w:val="3"/>
          </w:tcPr>
          <w:p w:rsidR="00F341F0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</w:t>
            </w:r>
            <w:r w:rsidR="00CE7BC3" w:rsidRPr="0073283B">
              <w:rPr>
                <w:rFonts w:eastAsia="Batang"/>
                <w:b w:val="0"/>
                <w:sz w:val="22"/>
                <w:szCs w:val="22"/>
              </w:rPr>
              <w:t>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, выданная ЮЛ,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1985" w:type="dxa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DA7567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CE0E8F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</w:tc>
      </w:tr>
      <w:tr w:rsidR="007F15FA" w:rsidRPr="0073283B" w:rsidTr="0073283B">
        <w:trPr>
          <w:jc w:val="center"/>
        </w:trPr>
        <w:tc>
          <w:tcPr>
            <w:tcW w:w="14655" w:type="dxa"/>
            <w:gridSpan w:val="16"/>
          </w:tcPr>
          <w:p w:rsidR="007F15F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="003C3A83"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CA0CCD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711000" w:rsidRPr="0073283B" w:rsidRDefault="00CA0CC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3C3A83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(ИП)</w:t>
            </w:r>
          </w:p>
          <w:p w:rsidR="003C3A83" w:rsidRPr="00067A54" w:rsidRDefault="003C3A83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2539" w:type="dxa"/>
            <w:gridSpan w:val="2"/>
          </w:tcPr>
          <w:p w:rsidR="001B43F2" w:rsidRPr="00067A54" w:rsidRDefault="00487D50" w:rsidP="0073283B">
            <w:pPr>
              <w:pStyle w:val="42"/>
              <w:shd w:val="clear" w:color="auto" w:fill="auto"/>
              <w:spacing w:after="0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ющий личность заяв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  <w:r w:rsidR="001A64C6" w:rsidRPr="0073283B">
              <w:rPr>
                <w:rFonts w:eastAsia="Batang"/>
                <w:b w:val="0"/>
                <w:sz w:val="22"/>
                <w:szCs w:val="22"/>
              </w:rPr>
              <w:t xml:space="preserve">. </w:t>
            </w:r>
          </w:p>
        </w:tc>
        <w:tc>
          <w:tcPr>
            <w:tcW w:w="2006" w:type="dxa"/>
            <w:gridSpan w:val="2"/>
          </w:tcPr>
          <w:p w:rsidR="00711000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 Не должен содержать подч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лений. Не должен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 однозначно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толковать их 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держание.</w:t>
            </w:r>
          </w:p>
          <w:p w:rsidR="00E26FB3" w:rsidRPr="0073283B" w:rsidRDefault="00E26FB3" w:rsidP="00E26FB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порта.</w:t>
            </w:r>
          </w:p>
          <w:p w:rsidR="00E26FB3" w:rsidRPr="0073283B" w:rsidRDefault="00E26FB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711000" w:rsidRPr="00067A54" w:rsidRDefault="00CA0CCD" w:rsidP="0073283B">
            <w:pPr>
              <w:pStyle w:val="42"/>
              <w:spacing w:after="0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708" w:type="dxa"/>
            <w:gridSpan w:val="3"/>
          </w:tcPr>
          <w:p w:rsidR="00711000" w:rsidRPr="00067A54" w:rsidRDefault="002131C8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сти, выданной ИП </w:t>
            </w:r>
          </w:p>
        </w:tc>
        <w:tc>
          <w:tcPr>
            <w:tcW w:w="1957" w:type="dxa"/>
          </w:tcPr>
          <w:p w:rsidR="00243ED9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>П;</w:t>
            </w:r>
          </w:p>
          <w:p w:rsidR="00711000" w:rsidRPr="0073283B" w:rsidRDefault="00CA0CC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2006" w:type="dxa"/>
            <w:gridSpan w:val="3"/>
          </w:tcPr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должна содержать: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</w:t>
            </w:r>
            <w:r w:rsidRPr="00067A54"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рителе (кто выд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ет) - для ИП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</w:t>
            </w:r>
            <w:r w:rsidRPr="00067A54"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жительства;</w:t>
            </w:r>
          </w:p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 - указать ФИО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,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жительства.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CA0CCD" w:rsidRPr="0073283B" w:rsidRDefault="0079475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711000" w:rsidRPr="00067A54" w:rsidRDefault="00711000" w:rsidP="0073283B">
            <w:pPr>
              <w:pStyle w:val="42"/>
              <w:spacing w:after="0" w:line="280" w:lineRule="exact"/>
            </w:pPr>
          </w:p>
        </w:tc>
      </w:tr>
      <w:tr w:rsidR="00A213D2" w:rsidRPr="0073283B" w:rsidTr="0073283B">
        <w:trPr>
          <w:jc w:val="center"/>
        </w:trPr>
        <w:tc>
          <w:tcPr>
            <w:tcW w:w="572" w:type="dxa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(ЮЛ)</w:t>
            </w:r>
          </w:p>
        </w:tc>
        <w:tc>
          <w:tcPr>
            <w:tcW w:w="2539" w:type="dxa"/>
            <w:gridSpan w:val="2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Решение (приказ) о назначении или об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брании физического лица на должность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ректора (руководителя) ЮЛ</w:t>
            </w:r>
          </w:p>
        </w:tc>
        <w:tc>
          <w:tcPr>
            <w:tcW w:w="2006" w:type="dxa"/>
            <w:gridSpan w:val="2"/>
          </w:tcPr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жать: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кумента;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информацию о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имеется</w:t>
            </w:r>
          </w:p>
        </w:tc>
        <w:tc>
          <w:tcPr>
            <w:tcW w:w="1708" w:type="dxa"/>
            <w:gridSpan w:val="3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имеющие соответству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чия</w:t>
            </w:r>
          </w:p>
        </w:tc>
        <w:tc>
          <w:tcPr>
            <w:tcW w:w="1957" w:type="dxa"/>
          </w:tcPr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доверенность, выданная ЮЛ,</w:t>
            </w:r>
          </w:p>
          <w:p w:rsidR="00A213D2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2006" w:type="dxa"/>
            <w:gridSpan w:val="3"/>
          </w:tcPr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9971F1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32476F" w:rsidRPr="0073283B" w:rsidRDefault="0032476F" w:rsidP="0073283B">
            <w:pPr>
              <w:pStyle w:val="42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7F15FA" w:rsidRPr="0073283B" w:rsidTr="0073283B">
        <w:trPr>
          <w:jc w:val="center"/>
        </w:trPr>
        <w:tc>
          <w:tcPr>
            <w:tcW w:w="14655" w:type="dxa"/>
            <w:gridSpan w:val="16"/>
          </w:tcPr>
          <w:p w:rsidR="007F15F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="007C0F1E" w:rsidRPr="0073283B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FB409D" w:rsidP="0073283B">
            <w:pPr>
              <w:pStyle w:val="42"/>
              <w:shd w:val="clear" w:color="auto" w:fill="auto"/>
              <w:spacing w:after="244" w:line="280" w:lineRule="exact"/>
              <w:rPr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B6545E" w:rsidRPr="0073283B" w:rsidRDefault="00FB409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B6545E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(ИП)</w:t>
            </w:r>
          </w:p>
          <w:p w:rsidR="00711000" w:rsidRPr="00067A54" w:rsidRDefault="00711000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2539" w:type="dxa"/>
            <w:gridSpan w:val="2"/>
          </w:tcPr>
          <w:p w:rsidR="00711000" w:rsidRPr="00067A54" w:rsidRDefault="001A64C6" w:rsidP="0073283B">
            <w:pPr>
              <w:pStyle w:val="42"/>
              <w:spacing w:after="0"/>
              <w:ind w:right="124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окумент, удостов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явителя </w:t>
            </w:r>
          </w:p>
        </w:tc>
        <w:tc>
          <w:tcPr>
            <w:tcW w:w="2006" w:type="dxa"/>
            <w:gridSpan w:val="2"/>
          </w:tcPr>
          <w:p w:rsidR="00711000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 Не должен содержать подч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лений. Не должен 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 однозначно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толковать их 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держание.</w:t>
            </w:r>
          </w:p>
          <w:p w:rsidR="00506CA7" w:rsidRPr="0073283B" w:rsidRDefault="00506CA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порта.</w:t>
            </w:r>
          </w:p>
          <w:p w:rsidR="00506CA7" w:rsidRPr="0073283B" w:rsidRDefault="00506CA7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711000" w:rsidRPr="00067A54" w:rsidRDefault="00FB409D" w:rsidP="0073283B">
            <w:pPr>
              <w:pStyle w:val="42"/>
              <w:spacing w:after="0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имеется</w:t>
            </w:r>
          </w:p>
        </w:tc>
        <w:tc>
          <w:tcPr>
            <w:tcW w:w="1708" w:type="dxa"/>
            <w:gridSpan w:val="3"/>
          </w:tcPr>
          <w:p w:rsidR="00711000" w:rsidRPr="0073283B" w:rsidRDefault="008C02A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FB409D" w:rsidRPr="0073283B">
              <w:rPr>
                <w:rFonts w:eastAsia="Batang"/>
                <w:b w:val="0"/>
                <w:sz w:val="22"/>
                <w:szCs w:val="22"/>
              </w:rPr>
              <w:t>сти, выданной ИП</w:t>
            </w:r>
          </w:p>
        </w:tc>
        <w:tc>
          <w:tcPr>
            <w:tcW w:w="1957" w:type="dxa"/>
          </w:tcPr>
          <w:p w:rsidR="008C02A3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8C02A3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ИП;</w:t>
            </w:r>
          </w:p>
          <w:p w:rsidR="00711000" w:rsidRPr="0073283B" w:rsidRDefault="00FB409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8C02A3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</w:p>
        </w:tc>
        <w:tc>
          <w:tcPr>
            <w:tcW w:w="2006" w:type="dxa"/>
            <w:gridSpan w:val="3"/>
          </w:tcPr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должна содержать: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дов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рителе (кто выд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874424" w:rsidRPr="0073283B">
              <w:rPr>
                <w:rFonts w:eastAsia="Batang"/>
                <w:b w:val="0"/>
                <w:sz w:val="22"/>
                <w:szCs w:val="22"/>
              </w:rPr>
              <w:t>ет) - для ИП: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жительства;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 - указать ФИО,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страции по месту жительства. 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FB409D" w:rsidRPr="00474464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874424" w:rsidRPr="0073283B" w:rsidRDefault="00874424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</w:t>
            </w: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,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FB409D" w:rsidRPr="0073283B" w:rsidRDefault="00FB409D" w:rsidP="00FB409D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711000" w:rsidRPr="0073283B" w:rsidRDefault="0071100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FB409D" w:rsidRPr="0073283B" w:rsidTr="0073283B">
        <w:trPr>
          <w:jc w:val="center"/>
        </w:trPr>
        <w:tc>
          <w:tcPr>
            <w:tcW w:w="572" w:type="dxa"/>
          </w:tcPr>
          <w:p w:rsidR="00FB409D" w:rsidRPr="0073283B" w:rsidRDefault="00FB409D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FB409D" w:rsidRPr="0073283B" w:rsidRDefault="005B5047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(ЮЛ)</w:t>
            </w:r>
          </w:p>
        </w:tc>
        <w:tc>
          <w:tcPr>
            <w:tcW w:w="2539" w:type="dxa"/>
            <w:gridSpan w:val="2"/>
          </w:tcPr>
          <w:p w:rsidR="00FB409D" w:rsidRPr="0073283B" w:rsidRDefault="005B5047" w:rsidP="0073283B">
            <w:pPr>
              <w:pStyle w:val="42"/>
              <w:spacing w:after="0"/>
              <w:ind w:right="795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Решение (пр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каз) о назнач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или об и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брании физ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ческого лица на должность д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ректора (рук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водителя) ЮЛ</w:t>
            </w:r>
          </w:p>
        </w:tc>
        <w:tc>
          <w:tcPr>
            <w:tcW w:w="2006" w:type="dxa"/>
            <w:gridSpan w:val="2"/>
          </w:tcPr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</w:p>
          <w:p w:rsidR="00EA4940" w:rsidRPr="00474464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кумента; </w:t>
            </w:r>
          </w:p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информацию 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FB409D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708" w:type="dxa"/>
            <w:gridSpan w:val="3"/>
          </w:tcPr>
          <w:p w:rsidR="00FB409D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имеющие соответству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чия</w:t>
            </w:r>
          </w:p>
        </w:tc>
        <w:tc>
          <w:tcPr>
            <w:tcW w:w="1957" w:type="dxa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доверенность, выданная ЮЛ,</w:t>
            </w:r>
          </w:p>
          <w:p w:rsidR="00FB409D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2006" w:type="dxa"/>
            <w:gridSpan w:val="3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363F7A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</w:tbl>
    <w:p w:rsidR="00EF7E90" w:rsidRDefault="00EF7E90" w:rsidP="00CC2492">
      <w:pPr>
        <w:pStyle w:val="42"/>
        <w:shd w:val="clear" w:color="auto" w:fill="auto"/>
        <w:spacing w:after="0" w:line="240" w:lineRule="auto"/>
        <w:sectPr w:rsidR="00EF7E90" w:rsidSect="00450430">
          <w:headerReference w:type="even" r:id="rId16"/>
          <w:headerReference w:type="first" r:id="rId17"/>
          <w:footerReference w:type="first" r:id="rId18"/>
          <w:type w:val="nextColumn"/>
          <w:pgSz w:w="16837" w:h="11905" w:orient="landscape"/>
          <w:pgMar w:top="1134" w:right="851" w:bottom="1134" w:left="1418" w:header="284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4. «Документы, предоставляемые заявителем для получения «</w:t>
      </w:r>
      <w:proofErr w:type="spellStart"/>
      <w:r>
        <w:t>подуслуги</w:t>
      </w:r>
      <w:proofErr w:type="spellEnd"/>
      <w:r>
        <w:t>»</w:t>
      </w:r>
    </w:p>
    <w:p w:rsidR="00DC1483" w:rsidRDefault="00DC1483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jc w:val="center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7"/>
        <w:gridCol w:w="2474"/>
        <w:gridCol w:w="1973"/>
        <w:gridCol w:w="1828"/>
        <w:gridCol w:w="1676"/>
        <w:gridCol w:w="2181"/>
        <w:gridCol w:w="1825"/>
        <w:gridCol w:w="2300"/>
      </w:tblGrid>
      <w:tr w:rsidR="007B0055" w:rsidTr="00C21C11">
        <w:trPr>
          <w:jc w:val="center"/>
        </w:trPr>
        <w:tc>
          <w:tcPr>
            <w:tcW w:w="507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474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Категория документа</w:t>
            </w:r>
          </w:p>
        </w:tc>
        <w:tc>
          <w:tcPr>
            <w:tcW w:w="1973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Наименования документов, 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торые предста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 заявитель для получения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28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Количество 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обходимых э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земпляров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кумента с ук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занием подли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ник/копия</w:t>
            </w:r>
          </w:p>
        </w:tc>
        <w:tc>
          <w:tcPr>
            <w:tcW w:w="1676" w:type="dxa"/>
          </w:tcPr>
          <w:p w:rsidR="007F15FA" w:rsidRPr="0073283B" w:rsidRDefault="00D62694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Условие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документа</w:t>
            </w:r>
          </w:p>
        </w:tc>
        <w:tc>
          <w:tcPr>
            <w:tcW w:w="2181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менту</w:t>
            </w:r>
          </w:p>
        </w:tc>
        <w:tc>
          <w:tcPr>
            <w:tcW w:w="1825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(шаблон) документа</w:t>
            </w:r>
          </w:p>
        </w:tc>
        <w:tc>
          <w:tcPr>
            <w:tcW w:w="2300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та/заполнения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973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28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676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81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825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300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623AF0" w:rsidRPr="0073283B" w:rsidTr="0073283B">
        <w:trPr>
          <w:jc w:val="center"/>
        </w:trPr>
        <w:tc>
          <w:tcPr>
            <w:tcW w:w="14764" w:type="dxa"/>
            <w:gridSpan w:val="8"/>
          </w:tcPr>
          <w:p w:rsidR="00623AF0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="00ED24D9"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ставлении 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госуда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 xml:space="preserve">ственной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услуги</w:t>
            </w:r>
          </w:p>
        </w:tc>
        <w:tc>
          <w:tcPr>
            <w:tcW w:w="1973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ы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даче разрешения на осуществление деятельности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5A0881" w:rsidRPr="0073283B" w:rsidRDefault="00474C6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ориг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нал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проверка на соответствие установленным требованиям;</w:t>
            </w:r>
          </w:p>
          <w:p w:rsidR="00474C6C" w:rsidRPr="0073283B" w:rsidRDefault="000439E8" w:rsidP="00044F2C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2.</w:t>
            </w:r>
            <w:r w:rsidR="00474C6C"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 w:rsidR="002939BA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1676" w:type="dxa"/>
          </w:tcPr>
          <w:p w:rsidR="005A0881" w:rsidRPr="0073283B" w:rsidRDefault="00474C6C" w:rsidP="007F371A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заявления подтверждаются подписью лица,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дающего заявление, с указанием даты заполнения заявл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ния.</w:t>
            </w:r>
          </w:p>
        </w:tc>
        <w:tc>
          <w:tcPr>
            <w:tcW w:w="1825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4276D8"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="004276D8" w:rsidRPr="0073283B">
              <w:rPr>
                <w:rFonts w:eastAsia="Batang"/>
                <w:b w:val="0"/>
                <w:sz w:val="22"/>
                <w:szCs w:val="22"/>
              </w:rPr>
              <w:t>2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ской схеме предоставления государственной услуги "Выдача разрешения  на осуществление деятельности по перевозке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сажиров и баг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 легковым такси на терр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</w:t>
            </w:r>
            <w:bookmarkStart w:id="2" w:name="_GoBack"/>
            <w:bookmarkEnd w:id="2"/>
            <w:r w:rsidRPr="0073283B">
              <w:rPr>
                <w:rFonts w:eastAsia="Batang"/>
                <w:b w:val="0"/>
                <w:sz w:val="22"/>
                <w:szCs w:val="22"/>
              </w:rPr>
              <w:t>рии Астр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ханской обл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сти"</w:t>
            </w:r>
            <w:r w:rsidR="007D6213" w:rsidRPr="0073283B">
              <w:rPr>
                <w:rFonts w:eastAsia="Batang"/>
                <w:b w:val="0"/>
                <w:sz w:val="22"/>
                <w:szCs w:val="22"/>
              </w:rPr>
              <w:t xml:space="preserve"> (далее – технологическая схема)</w:t>
            </w:r>
          </w:p>
        </w:tc>
        <w:tc>
          <w:tcPr>
            <w:tcW w:w="2300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4276D8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3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="004276D8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4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Технологической схеме 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623AF0" w:rsidRPr="0073283B" w:rsidRDefault="00E2410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474" w:type="dxa"/>
          </w:tcPr>
          <w:p w:rsidR="00623AF0" w:rsidRPr="00067A54" w:rsidRDefault="00366B14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056F55" w:rsidRPr="00E27276" w:rsidRDefault="00B872C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П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аспорт гражд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нина Российской Федерации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 и 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иные документ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ы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,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признаваемые в соответствии с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lastRenderedPageBreak/>
              <w:t>федеральным з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ром 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 xml:space="preserve">Российской Федерации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док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у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ментами, 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удост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веряющи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ми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ли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ность заявителя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 xml:space="preserve"> (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временное уд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стоверение ли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ности гражданина Российской Ф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дерации по форме № 2П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056F55" w:rsidRPr="00E27276" w:rsidRDefault="00056F55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056F55" w:rsidRPr="00E27276" w:rsidRDefault="00056F55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623AF0" w:rsidRPr="0073283B" w:rsidRDefault="00056F55" w:rsidP="00D66DE0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ь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данства и иные)</w:t>
            </w:r>
            <w:r w:rsidR="005F3EA6" w:rsidRPr="00E27276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828" w:type="dxa"/>
          </w:tcPr>
          <w:p w:rsidR="00E2410D" w:rsidRPr="0073283B" w:rsidRDefault="00E2410D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 xml:space="preserve">1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="00366B14" w:rsidRPr="0073283B">
              <w:rPr>
                <w:rFonts w:eastAsia="Batang"/>
                <w:b w:val="0"/>
                <w:sz w:val="22"/>
                <w:szCs w:val="22"/>
              </w:rPr>
              <w:t>копия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E2410D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939BA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623AF0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 xml:space="preserve">сверка копии с 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оригиналом и возврат заяв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ка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1E2B83" w:rsidRPr="00067A54" w:rsidRDefault="008E3AF0" w:rsidP="008E3AF0">
            <w:pPr>
              <w:pStyle w:val="42"/>
              <w:shd w:val="clear" w:color="auto" w:fill="auto"/>
              <w:spacing w:after="0" w:line="280" w:lineRule="exact"/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676" w:type="dxa"/>
          </w:tcPr>
          <w:p w:rsidR="00623AF0" w:rsidRPr="00067A54" w:rsidRDefault="00056F55" w:rsidP="007F371A">
            <w:pPr>
              <w:pStyle w:val="42"/>
              <w:shd w:val="clear" w:color="auto" w:fill="auto"/>
              <w:spacing w:after="184" w:line="280" w:lineRule="exact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необходимо пред</w:t>
            </w:r>
            <w:r w:rsidR="0055480E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ставить один из док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</w:tc>
        <w:tc>
          <w:tcPr>
            <w:tcW w:w="2181" w:type="dxa"/>
          </w:tcPr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жать подчисток, приписок, зачер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584AC6" w:rsidRPr="0073283B" w:rsidRDefault="00584AC6" w:rsidP="0073283B">
            <w:pPr>
              <w:pStyle w:val="42"/>
              <w:shd w:val="clear" w:color="auto" w:fill="auto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584AC6" w:rsidRPr="0073283B" w:rsidRDefault="00584AC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</w:rPr>
            </w:pPr>
          </w:p>
        </w:tc>
        <w:tc>
          <w:tcPr>
            <w:tcW w:w="1825" w:type="dxa"/>
          </w:tcPr>
          <w:p w:rsidR="00623AF0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623AF0" w:rsidRPr="00067A54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A57430" w:rsidRPr="0073283B" w:rsidRDefault="00C46AC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3</w:t>
            </w:r>
          </w:p>
        </w:tc>
        <w:tc>
          <w:tcPr>
            <w:tcW w:w="2474" w:type="dxa"/>
          </w:tcPr>
          <w:p w:rsidR="00A57430" w:rsidRPr="0073283B" w:rsidRDefault="00A5743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Правоустанавлива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щий документ о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транспортного средства</w:t>
            </w:r>
          </w:p>
        </w:tc>
        <w:tc>
          <w:tcPr>
            <w:tcW w:w="1973" w:type="dxa"/>
          </w:tcPr>
          <w:p w:rsidR="00A57430" w:rsidRPr="0073283B" w:rsidRDefault="00A5743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свидетельств</w:t>
            </w:r>
            <w:r w:rsidR="00C46AC0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регистрации транспортного средства, которое предполагается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использовать для оказания услуг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</w:t>
            </w:r>
          </w:p>
        </w:tc>
        <w:tc>
          <w:tcPr>
            <w:tcW w:w="1828" w:type="dxa"/>
          </w:tcPr>
          <w:p w:rsidR="00DE4716" w:rsidRPr="0073283B" w:rsidRDefault="00DE4716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</w:t>
            </w:r>
            <w:r w:rsidR="00474464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474464">
              <w:rPr>
                <w:rFonts w:eastAsia="Batang"/>
                <w:b w:val="0"/>
                <w:sz w:val="22"/>
                <w:szCs w:val="22"/>
              </w:rPr>
              <w:t>н</w:t>
            </w:r>
            <w:r w:rsidR="00474464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копия (на каждое тран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ство)</w:t>
            </w:r>
            <w:proofErr w:type="gramEnd"/>
          </w:p>
          <w:p w:rsidR="00DE4716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DE4716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D624DA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сверка копии с оригиналом и возврат заяв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телю </w:t>
            </w:r>
            <w:r w:rsidR="00662D80" w:rsidRPr="0073283B">
              <w:rPr>
                <w:rFonts w:eastAsia="Batang"/>
                <w:b w:val="0"/>
                <w:sz w:val="22"/>
                <w:szCs w:val="22"/>
              </w:rPr>
              <w:t>оригинала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A57430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 формирование в дело</w:t>
            </w:r>
          </w:p>
        </w:tc>
        <w:tc>
          <w:tcPr>
            <w:tcW w:w="1676" w:type="dxa"/>
          </w:tcPr>
          <w:p w:rsidR="00A57430" w:rsidRPr="0073283B" w:rsidRDefault="007F371A" w:rsidP="007F371A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2181" w:type="dxa"/>
          </w:tcPr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 свидетельство внесена информ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ция: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о собственнике транспортного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средства  (ФИО);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о марке, модели транспортного средства;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 регистрационном знаке транспортного средства;</w:t>
            </w:r>
          </w:p>
          <w:p w:rsidR="00164111" w:rsidRPr="0073283B" w:rsidRDefault="00164111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о цвете кузова транспортного средства.</w:t>
            </w:r>
          </w:p>
          <w:p w:rsidR="00A57430" w:rsidRPr="0073283B" w:rsidRDefault="00A57430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A57430" w:rsidRPr="0073283B" w:rsidRDefault="001E2D40" w:rsidP="00B05B9D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hyperlink w:anchor="P1340" w:history="1">
              <w:r w:rsidR="008A5E22" w:rsidRPr="0073283B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 xml:space="preserve">Приложение </w:t>
              </w:r>
              <w:r w:rsidR="00B05B9D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>5</w:t>
              </w:r>
            </w:hyperlink>
            <w:r w:rsidR="004276D8" w:rsidRPr="0073283B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 к </w:t>
            </w:r>
            <w:r w:rsidR="00B05B9D">
              <w:rPr>
                <w:rFonts w:eastAsia="Batang"/>
                <w:b w:val="0"/>
                <w:sz w:val="22"/>
                <w:szCs w:val="22"/>
              </w:rPr>
              <w:t>т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ехнологической схеме </w:t>
            </w:r>
          </w:p>
        </w:tc>
        <w:tc>
          <w:tcPr>
            <w:tcW w:w="2300" w:type="dxa"/>
          </w:tcPr>
          <w:p w:rsidR="00A57430" w:rsidRPr="0073283B" w:rsidRDefault="001E2D40" w:rsidP="00B05B9D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hyperlink w:anchor="P1340" w:history="1">
              <w:r w:rsidR="008A5E22" w:rsidRPr="0073283B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 xml:space="preserve">Приложение </w:t>
              </w:r>
              <w:r w:rsidR="00B05B9D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>5</w:t>
              </w:r>
            </w:hyperlink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 к </w:t>
            </w:r>
            <w:r w:rsidR="00B05B9D">
              <w:rPr>
                <w:rFonts w:eastAsia="Batang"/>
                <w:b w:val="0"/>
                <w:sz w:val="22"/>
                <w:szCs w:val="22"/>
              </w:rPr>
              <w:t>т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х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нологической схеме "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0366E9" w:rsidRPr="00233A12" w:rsidRDefault="0003321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highlight w:val="cyan"/>
              </w:rPr>
            </w:pPr>
            <w:r w:rsidRPr="006855C2">
              <w:rPr>
                <w:b w:val="0"/>
                <w:sz w:val="22"/>
                <w:szCs w:val="22"/>
              </w:rPr>
              <w:lastRenderedPageBreak/>
              <w:t>4</w:t>
            </w:r>
          </w:p>
        </w:tc>
        <w:tc>
          <w:tcPr>
            <w:tcW w:w="2474" w:type="dxa"/>
          </w:tcPr>
          <w:p w:rsidR="000366E9" w:rsidRPr="00233A12" w:rsidRDefault="007F371A" w:rsidP="007F371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  <w:highlight w:val="cyan"/>
              </w:rPr>
            </w:pPr>
            <w:r w:rsidRPr="006855C2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окумент о праве пользования тран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с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портным средством</w:t>
            </w:r>
          </w:p>
        </w:tc>
        <w:tc>
          <w:tcPr>
            <w:tcW w:w="1973" w:type="dxa"/>
          </w:tcPr>
          <w:p w:rsidR="000366E9" w:rsidRPr="0073283B" w:rsidRDefault="0003321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оговор лизинга или договор аренды тран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портного сре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ства, которое предполагается использовать для оказания услуг по перевозке пасс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такси, либо нотариально заверенн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ая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 дов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ренност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ь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 на право распоряжения транспортным средством, кот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рое предполаг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ется использовать для оказания услуг по перево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з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ке пассажиров и багажа легковым 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такси</w:t>
            </w:r>
          </w:p>
        </w:tc>
        <w:tc>
          <w:tcPr>
            <w:tcW w:w="1828" w:type="dxa"/>
          </w:tcPr>
          <w:p w:rsidR="000366E9" w:rsidRPr="0073283B" w:rsidRDefault="000366E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</w:t>
            </w:r>
            <w:r w:rsidR="00893B30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копия, заверенная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явителем (на каждое тран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ство)</w:t>
            </w:r>
            <w:proofErr w:type="gramEnd"/>
          </w:p>
          <w:p w:rsidR="008D13BF" w:rsidRPr="0073283B" w:rsidRDefault="008D13BF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26319" w:rsidRPr="0073283B" w:rsidRDefault="00066290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226319" w:rsidRPr="0073283B">
              <w:rPr>
                <w:rFonts w:eastAsia="Batang"/>
                <w:b w:val="0"/>
                <w:sz w:val="22"/>
                <w:szCs w:val="22"/>
              </w:rPr>
              <w:t>формирование в дело.</w:t>
            </w:r>
          </w:p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676" w:type="dxa"/>
          </w:tcPr>
          <w:p w:rsidR="00233A12" w:rsidRDefault="004A6884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4A6884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4A6884">
              <w:rPr>
                <w:rFonts w:eastAsia="Batang"/>
                <w:b w:val="0"/>
                <w:sz w:val="22"/>
                <w:szCs w:val="22"/>
              </w:rPr>
              <w:t>у</w:t>
            </w:r>
            <w:r w:rsidRPr="004A6884">
              <w:rPr>
                <w:rFonts w:eastAsia="Batang"/>
                <w:b w:val="0"/>
                <w:sz w:val="22"/>
                <w:szCs w:val="22"/>
              </w:rPr>
              <w:t>ментов данной катего</w:t>
            </w:r>
            <w:r w:rsidR="00233A12">
              <w:rPr>
                <w:rFonts w:eastAsia="Batang"/>
                <w:b w:val="0"/>
                <w:sz w:val="22"/>
                <w:szCs w:val="22"/>
              </w:rPr>
              <w:t xml:space="preserve">рии </w:t>
            </w:r>
          </w:p>
          <w:p w:rsidR="000366E9" w:rsidRPr="0073283B" w:rsidRDefault="00233A12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F6D67">
              <w:rPr>
                <w:rFonts w:eastAsia="Batang"/>
                <w:b w:val="0"/>
                <w:sz w:val="22"/>
                <w:szCs w:val="22"/>
              </w:rPr>
              <w:t>(если тран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ство пред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о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ставлено на основании 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о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говора лизинга или договора аренды)</w:t>
            </w:r>
          </w:p>
        </w:tc>
        <w:tc>
          <w:tcPr>
            <w:tcW w:w="2181" w:type="dxa"/>
          </w:tcPr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 договор аренды транспортного средства  внесена информация:</w:t>
            </w:r>
          </w:p>
          <w:p w:rsidR="00687E44" w:rsidRPr="0073283B" w:rsidRDefault="009C2DBC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данные арендатора и арендодателя (ФИО, </w:t>
            </w:r>
            <w:r w:rsidR="001A4176" w:rsidRPr="0073283B">
              <w:rPr>
                <w:rFonts w:eastAsia="Batang"/>
                <w:b w:val="0"/>
                <w:sz w:val="22"/>
                <w:szCs w:val="22"/>
              </w:rPr>
              <w:t>паспортные данные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);</w:t>
            </w:r>
          </w:p>
          <w:p w:rsidR="001A4176" w:rsidRPr="0073283B" w:rsidRDefault="00687E44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мер транспортного средства;</w:t>
            </w:r>
            <w:r w:rsidR="001A4176" w:rsidRPr="0073283B">
              <w:rPr>
                <w:rFonts w:eastAsia="Batang"/>
                <w:b w:val="0"/>
                <w:sz w:val="22"/>
                <w:szCs w:val="22"/>
              </w:rPr>
              <w:t xml:space="preserve"> 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срок действия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говора аренды транспортного средства;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размер арендной платы транспортн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го средства.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Договор аренды транспортного средства  должен быть подписан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арендатором и арендодателем.</w:t>
            </w:r>
          </w:p>
          <w:p w:rsidR="004C2FB8" w:rsidRPr="0073283B" w:rsidRDefault="0063101F" w:rsidP="00D57D4C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Договор аренды должен быть заверен печатью (при нал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>
              <w:rPr>
                <w:rFonts w:eastAsia="Batang"/>
                <w:b w:val="0"/>
                <w:sz w:val="22"/>
                <w:szCs w:val="22"/>
              </w:rPr>
              <w:t>чии).</w:t>
            </w:r>
          </w:p>
          <w:p w:rsidR="00D57D4C" w:rsidRDefault="00D57D4C" w:rsidP="0073283B">
            <w:pPr>
              <w:pStyle w:val="42"/>
              <w:spacing w:after="0"/>
              <w:rPr>
                <w:rFonts w:eastAsia="Batang"/>
                <w:b w:val="0"/>
                <w:color w:val="FF0000"/>
                <w:sz w:val="22"/>
                <w:szCs w:val="22"/>
              </w:rPr>
            </w:pP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В договор лизинга транспортного средства  внесена информация: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данные лизинг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дателя и лизинг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получателя  (адреса, банковские рекв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зиты);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е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мер транспортного средства; 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график платежей;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размер лизинговых платежей.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Договор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лизинга т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ранспортного средства  должен быть подписан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зингодателем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 и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зингополучателем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63101F" w:rsidRPr="009F26BB" w:rsidRDefault="0063101F" w:rsidP="00AB4A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Договор </w:t>
            </w:r>
            <w:r w:rsidR="009F26BB" w:rsidRPr="009F26BB">
              <w:rPr>
                <w:rFonts w:eastAsia="Batang"/>
                <w:b w:val="0"/>
                <w:sz w:val="22"/>
                <w:szCs w:val="22"/>
              </w:rPr>
              <w:t>лизинга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 должен быть заверен печатью.</w:t>
            </w:r>
          </w:p>
          <w:p w:rsidR="0063101F" w:rsidRDefault="0063101F" w:rsidP="00AB4ABB">
            <w:pPr>
              <w:pStyle w:val="42"/>
              <w:spacing w:after="0"/>
              <w:rPr>
                <w:rFonts w:eastAsia="Batang"/>
                <w:color w:val="FF0000"/>
                <w:sz w:val="22"/>
                <w:szCs w:val="22"/>
              </w:rPr>
            </w:pP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 xml:space="preserve">В доверенности на 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lastRenderedPageBreak/>
              <w:t>право распоряжения транспортным средством  отражена информация: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данные доверителя и поверенного (ФИО, паспортные данные);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е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 xml:space="preserve">мер транспортного средства; 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дата совершения доверенности.</w:t>
            </w:r>
          </w:p>
          <w:p w:rsidR="004C2FB8" w:rsidRPr="0073283B" w:rsidRDefault="004C2FB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на право распоряжения транспортным средством 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 xml:space="preserve"> должна быть заверена н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>тариусом.</w:t>
            </w:r>
          </w:p>
          <w:p w:rsidR="004C2FB8" w:rsidRPr="0073283B" w:rsidRDefault="004C2FB8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0366E9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0366E9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233A12" w:rsidTr="00C21C11">
        <w:trPr>
          <w:jc w:val="center"/>
        </w:trPr>
        <w:tc>
          <w:tcPr>
            <w:tcW w:w="507" w:type="dxa"/>
          </w:tcPr>
          <w:p w:rsidR="00233A12" w:rsidRPr="00233A12" w:rsidRDefault="00890CF0" w:rsidP="00890CF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highlight w:val="cyan"/>
              </w:rPr>
            </w:pPr>
            <w:r w:rsidRPr="00890CF0">
              <w:rPr>
                <w:b w:val="0"/>
                <w:sz w:val="22"/>
                <w:szCs w:val="22"/>
              </w:rPr>
              <w:lastRenderedPageBreak/>
              <w:t>5</w:t>
            </w:r>
            <w:r w:rsidR="00233A12" w:rsidRPr="00890CF0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474" w:type="dxa"/>
          </w:tcPr>
          <w:p w:rsidR="00233A12" w:rsidRPr="00233A12" w:rsidRDefault="00233A12" w:rsidP="007F371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  <w:highlight w:val="cyan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Письменное согласие собственника тран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портного средства на обработку его перс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нальных данных в пр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 xml:space="preserve">извольной форме </w:t>
            </w:r>
          </w:p>
        </w:tc>
        <w:tc>
          <w:tcPr>
            <w:tcW w:w="1973" w:type="dxa"/>
          </w:tcPr>
          <w:p w:rsidR="00233A12" w:rsidRPr="0073283B" w:rsidRDefault="00890CF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Письменное 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гласие собстве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ника транспор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т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ного средства на обработку его персональных данных в прои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з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вольной форме</w:t>
            </w:r>
          </w:p>
        </w:tc>
        <w:tc>
          <w:tcPr>
            <w:tcW w:w="1828" w:type="dxa"/>
          </w:tcPr>
          <w:p w:rsidR="00890CF0" w:rsidRDefault="00890CF0" w:rsidP="00890CF0">
            <w:pPr>
              <w:pStyle w:val="42"/>
              <w:spacing w:after="0"/>
              <w:ind w:left="720" w:hanging="72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экз. (оригинал)</w:t>
            </w:r>
          </w:p>
          <w:p w:rsidR="00890CF0" w:rsidRPr="00890CF0" w:rsidRDefault="00890CF0" w:rsidP="00890CF0">
            <w:pPr>
              <w:pStyle w:val="42"/>
              <w:spacing w:after="0"/>
              <w:ind w:left="720"/>
              <w:rPr>
                <w:rFonts w:eastAsia="Batang"/>
                <w:b w:val="0"/>
                <w:sz w:val="22"/>
                <w:szCs w:val="22"/>
              </w:rPr>
            </w:pPr>
          </w:p>
          <w:p w:rsidR="00890CF0" w:rsidRPr="00890CF0" w:rsidRDefault="00890CF0" w:rsidP="00890CF0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33A12" w:rsidRPr="0073283B" w:rsidRDefault="00890CF0" w:rsidP="00890CF0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формирование в дело.</w:t>
            </w:r>
          </w:p>
        </w:tc>
        <w:tc>
          <w:tcPr>
            <w:tcW w:w="1676" w:type="dxa"/>
          </w:tcPr>
          <w:p w:rsidR="00233A12" w:rsidRPr="004A6884" w:rsidRDefault="00890CF0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Заявитель не является вл</w:t>
            </w:r>
            <w:r>
              <w:rPr>
                <w:rFonts w:eastAsia="Batang"/>
                <w:b w:val="0"/>
                <w:sz w:val="22"/>
                <w:szCs w:val="22"/>
              </w:rPr>
              <w:t>а</w:t>
            </w:r>
            <w:r>
              <w:rPr>
                <w:rFonts w:eastAsia="Batang"/>
                <w:b w:val="0"/>
                <w:sz w:val="22"/>
                <w:szCs w:val="22"/>
              </w:rPr>
              <w:t>дельцем транспортного средства</w:t>
            </w:r>
          </w:p>
        </w:tc>
        <w:tc>
          <w:tcPr>
            <w:tcW w:w="2181" w:type="dxa"/>
          </w:tcPr>
          <w:p w:rsidR="00233A12" w:rsidRPr="0073283B" w:rsidRDefault="00890CF0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Оформляется в пр</w:t>
            </w:r>
            <w:r>
              <w:rPr>
                <w:rFonts w:eastAsia="Batang"/>
                <w:b w:val="0"/>
                <w:sz w:val="22"/>
                <w:szCs w:val="22"/>
              </w:rPr>
              <w:t>о</w:t>
            </w:r>
            <w:r>
              <w:rPr>
                <w:rFonts w:eastAsia="Batang"/>
                <w:b w:val="0"/>
                <w:sz w:val="22"/>
                <w:szCs w:val="22"/>
              </w:rPr>
              <w:t>извольной форме</w:t>
            </w:r>
          </w:p>
        </w:tc>
        <w:tc>
          <w:tcPr>
            <w:tcW w:w="1825" w:type="dxa"/>
          </w:tcPr>
          <w:p w:rsidR="00233A12" w:rsidRDefault="00890CF0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300" w:type="dxa"/>
          </w:tcPr>
          <w:p w:rsidR="00233A12" w:rsidRDefault="00890CF0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623AF0" w:rsidTr="0073283B">
        <w:trPr>
          <w:jc w:val="center"/>
        </w:trPr>
        <w:tc>
          <w:tcPr>
            <w:tcW w:w="14764" w:type="dxa"/>
            <w:gridSpan w:val="8"/>
          </w:tcPr>
          <w:p w:rsidR="00623AF0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</w:t>
            </w:r>
            <w:r w:rsidR="001708F5" w:rsidRPr="006D43C3">
              <w:rPr>
                <w:b w:val="0"/>
                <w:sz w:val="22"/>
                <w:szCs w:val="22"/>
              </w:rPr>
              <w:t>Переоформление разрешения на осуществление деятельности</w:t>
            </w:r>
            <w:r w:rsidR="001708F5" w:rsidRPr="0073283B">
              <w:rPr>
                <w:b w:val="0"/>
                <w:sz w:val="22"/>
                <w:szCs w:val="22"/>
              </w:rPr>
              <w:t xml:space="preserve"> по перевозке пассажиров и багажа легковым такси на территории Астраханской области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ставлении услуги</w:t>
            </w:r>
          </w:p>
        </w:tc>
        <w:tc>
          <w:tcPr>
            <w:tcW w:w="1973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реоформлении разрешения на осуществление деятельности по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(оригинал)</w:t>
            </w:r>
          </w:p>
          <w:p w:rsidR="008D13BF" w:rsidRPr="0073283B" w:rsidRDefault="00AF279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Действие:</w:t>
            </w:r>
          </w:p>
          <w:p w:rsidR="00AF2793" w:rsidRPr="0073283B" w:rsidRDefault="00AF2793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</w:p>
        </w:tc>
        <w:tc>
          <w:tcPr>
            <w:tcW w:w="1676" w:type="dxa"/>
          </w:tcPr>
          <w:p w:rsidR="008D13BF" w:rsidRPr="0073283B" w:rsidRDefault="009C5BEB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9C5BEB" w:rsidRPr="0073283B" w:rsidRDefault="009C5BEB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Заявление 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заполн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ется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произвольной форме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8D13BF" w:rsidRPr="0073283B" w:rsidRDefault="009C5BEB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подп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сывается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лем, указывается дата заполнения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явления.</w:t>
            </w:r>
          </w:p>
        </w:tc>
        <w:tc>
          <w:tcPr>
            <w:tcW w:w="1825" w:type="dxa"/>
          </w:tcPr>
          <w:p w:rsidR="008D13BF" w:rsidRPr="00233A12" w:rsidRDefault="00C32F80" w:rsidP="00CB4DC9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  <w:highlight w:val="yellow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8D13BF" w:rsidRPr="00233A12" w:rsidRDefault="00CB4DC9" w:rsidP="00CB4DC9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  <w:highlight w:val="yellow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623AF0" w:rsidRDefault="00CC3BF8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474" w:type="dxa"/>
          </w:tcPr>
          <w:p w:rsidR="00623AF0" w:rsidRPr="00316033" w:rsidRDefault="001708F5" w:rsidP="00C32F80">
            <w:pPr>
              <w:pStyle w:val="42"/>
              <w:shd w:val="clear" w:color="auto" w:fill="auto"/>
              <w:spacing w:after="184" w:line="280" w:lineRule="exact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C32F80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Паспорт гражд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нина Россий</w:t>
            </w:r>
            <w:r>
              <w:rPr>
                <w:rFonts w:eastAsia="Batang"/>
                <w:b w:val="0"/>
                <w:sz w:val="22"/>
                <w:szCs w:val="22"/>
              </w:rPr>
              <w:t>ской Федерации;</w:t>
            </w:r>
          </w:p>
          <w:p w:rsid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иные документы, признаваемые в соответствии с федеральным з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ром Российской Федерации</w:t>
            </w:r>
            <w:r w:rsidR="004915D0">
              <w:rPr>
                <w:rFonts w:eastAsia="Batang"/>
                <w:b w:val="0"/>
                <w:sz w:val="22"/>
                <w:szCs w:val="22"/>
              </w:rPr>
              <w:t>,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 xml:space="preserve"> 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кументами, уд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стоверяющими личность заяв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и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теля (временное удостоверение личности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й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ской Федерации по форме № 2П;</w:t>
            </w:r>
          </w:p>
          <w:p w:rsidR="00F47CB5" w:rsidRP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623AF0" w:rsidRPr="00515A9A" w:rsidRDefault="00C32F80" w:rsidP="00C32F80">
            <w:pPr>
              <w:pStyle w:val="42"/>
              <w:spacing w:after="0"/>
              <w:jc w:val="both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ь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данства и иные).</w:t>
            </w:r>
          </w:p>
        </w:tc>
        <w:tc>
          <w:tcPr>
            <w:tcW w:w="1828" w:type="dxa"/>
          </w:tcPr>
          <w:p w:rsidR="00623AF0" w:rsidRPr="00296D3D" w:rsidRDefault="00CC3BF8" w:rsidP="00C32F80">
            <w:pPr>
              <w:pStyle w:val="42"/>
              <w:shd w:val="clear" w:color="auto" w:fill="auto"/>
              <w:spacing w:after="184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lastRenderedPageBreak/>
              <w:t>1 экз. (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>н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копия)</w:t>
            </w:r>
          </w:p>
          <w:p w:rsidR="00CC3BF8" w:rsidRDefault="00CC3BF8" w:rsidP="00C32F80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96D3D" w:rsidRDefault="00296D3D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CC3BF8" w:rsidRPr="0073283B" w:rsidRDefault="00296D3D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2.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 xml:space="preserve"> сверка копии с оригиналом и возврат заяв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CC3BF8" w:rsidRPr="00296D3D" w:rsidRDefault="00BE031C" w:rsidP="00C32F80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="00CC3BF8" w:rsidRPr="00296D3D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676" w:type="dxa"/>
          </w:tcPr>
          <w:p w:rsidR="00296D3D" w:rsidRPr="00296D3D" w:rsidRDefault="00296D3D" w:rsidP="00C32F80">
            <w:pPr>
              <w:pStyle w:val="42"/>
              <w:shd w:val="clear" w:color="auto" w:fill="auto"/>
              <w:spacing w:after="184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у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  <w:p w:rsidR="00623AF0" w:rsidRPr="00C32F80" w:rsidRDefault="00623AF0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2181" w:type="dxa"/>
          </w:tcPr>
          <w:p w:rsidR="00CC3BF8" w:rsidRPr="0073283B" w:rsidRDefault="00CC3BF8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BB0062">
              <w:rPr>
                <w:b w:val="0"/>
                <w:sz w:val="22"/>
                <w:szCs w:val="22"/>
              </w:rPr>
              <w:t>Должен быть де</w:t>
            </w:r>
            <w:r w:rsidRPr="00BB0062">
              <w:rPr>
                <w:b w:val="0"/>
                <w:sz w:val="22"/>
                <w:szCs w:val="22"/>
              </w:rPr>
              <w:t>й</w:t>
            </w:r>
            <w:r w:rsidRPr="00BB0062">
              <w:rPr>
                <w:b w:val="0"/>
                <w:sz w:val="22"/>
                <w:szCs w:val="22"/>
              </w:rPr>
              <w:t>ствительным на срок</w:t>
            </w:r>
            <w:r w:rsidRPr="0073283B">
              <w:rPr>
                <w:b w:val="0"/>
                <w:sz w:val="22"/>
                <w:szCs w:val="22"/>
              </w:rPr>
              <w:t xml:space="preserve"> обращения за предоставлением услуги.</w:t>
            </w:r>
          </w:p>
          <w:p w:rsidR="00CC3BF8" w:rsidRPr="0073283B" w:rsidRDefault="00CC3BF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жать подчисток, приписок, зачер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нутых слов и других исправлений.</w:t>
            </w:r>
          </w:p>
          <w:p w:rsidR="00CC3BF8" w:rsidRDefault="00CC3BF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значно истолковать их содержание</w:t>
            </w:r>
            <w:r w:rsidR="00BB0062">
              <w:rPr>
                <w:b w:val="0"/>
                <w:sz w:val="22"/>
                <w:szCs w:val="22"/>
              </w:rPr>
              <w:t>.</w:t>
            </w:r>
          </w:p>
          <w:p w:rsidR="00BB0062" w:rsidRPr="00BB0062" w:rsidRDefault="00BB0062" w:rsidP="00BB006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BB0062">
              <w:rPr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BB0062" w:rsidRPr="0073283B" w:rsidRDefault="00BB0062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  <w:p w:rsidR="00623AF0" w:rsidRPr="00316033" w:rsidRDefault="00623AF0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1825" w:type="dxa"/>
          </w:tcPr>
          <w:p w:rsidR="00623AF0" w:rsidRPr="00316033" w:rsidRDefault="00BB0062" w:rsidP="00BB0062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  <w:tc>
          <w:tcPr>
            <w:tcW w:w="2300" w:type="dxa"/>
          </w:tcPr>
          <w:p w:rsidR="00623AF0" w:rsidRDefault="00BB0062" w:rsidP="00BB0062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BF03A9" w:rsidRPr="00D81725" w:rsidRDefault="00BF03A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D81725">
              <w:rPr>
                <w:rFonts w:eastAsia="Batang"/>
                <w:b w:val="0"/>
                <w:sz w:val="22"/>
                <w:szCs w:val="22"/>
              </w:rPr>
              <w:lastRenderedPageBreak/>
              <w:t>3</w:t>
            </w:r>
          </w:p>
        </w:tc>
        <w:tc>
          <w:tcPr>
            <w:tcW w:w="2474" w:type="dxa"/>
          </w:tcPr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Документы, в связи с которыми происходит переоформление ра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з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решения:</w:t>
            </w:r>
          </w:p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1.изменения госуда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ственного регистрац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и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онного знака тран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портного средства, и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пользуемого в качестве легкового такси;</w:t>
            </w:r>
          </w:p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2</w:t>
            </w:r>
            <w:r w:rsidR="00973556" w:rsidRPr="00484081">
              <w:rPr>
                <w:rFonts w:eastAsia="Batang"/>
                <w:b w:val="0"/>
                <w:sz w:val="22"/>
                <w:szCs w:val="22"/>
              </w:rPr>
              <w:t xml:space="preserve">.изменения фамилии, имени, и отчества ИП, места его жительства, данных документа, удостоверяющего его </w:t>
            </w:r>
            <w:r w:rsidR="00810843" w:rsidRPr="00484081">
              <w:rPr>
                <w:rFonts w:eastAsia="Batang"/>
                <w:b w:val="0"/>
                <w:sz w:val="22"/>
                <w:szCs w:val="22"/>
              </w:rPr>
              <w:t>личность;</w:t>
            </w:r>
          </w:p>
          <w:p w:rsidR="00810843" w:rsidRPr="00484081" w:rsidRDefault="00810843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3.изменения наимен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о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вания ЮЛ, места его нахождения;</w:t>
            </w:r>
          </w:p>
          <w:p w:rsidR="00810843" w:rsidRPr="00810843" w:rsidRDefault="00810843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  <w:lang w:val="en-US"/>
              </w:rPr>
              <w:t>4.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реорганизацию ЮЛ.</w:t>
            </w:r>
          </w:p>
          <w:p w:rsidR="00BF03A9" w:rsidRPr="00BF03A9" w:rsidRDefault="00BF03A9" w:rsidP="00BF03A9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973" w:type="dxa"/>
          </w:tcPr>
          <w:p w:rsidR="00BF03A9" w:rsidRPr="0095238A" w:rsidRDefault="0095238A" w:rsidP="0095238A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свидетельство о регистрации транспортного средства, которое предполагается использовать для оказания услуг по перевозке пасс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жиров и багажа легковым такси;</w:t>
            </w:r>
          </w:p>
          <w:p w:rsidR="0095238A" w:rsidRPr="0095238A" w:rsidRDefault="0095238A" w:rsidP="0095238A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2.</w:t>
            </w:r>
            <w:r w:rsidRPr="0095238A">
              <w:rPr>
                <w:rFonts w:eastAsia="Batang"/>
                <w:sz w:val="22"/>
                <w:szCs w:val="22"/>
              </w:rPr>
              <w:t xml:space="preserve"> 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паспорт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й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 xml:space="preserve">ской Федерации 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 xml:space="preserve"> иные документ</w:t>
            </w:r>
            <w:r>
              <w:rPr>
                <w:rFonts w:eastAsia="Batang"/>
                <w:b w:val="0"/>
                <w:sz w:val="22"/>
                <w:szCs w:val="22"/>
              </w:rPr>
              <w:t>ы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, удостоверяющие личность заяв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теля, в соотве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ствии с законод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тельством Ро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сийской Федер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ции (служебный паспорт;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lastRenderedPageBreak/>
              <w:t>ваемое лицу без гражданства;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ь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данства и иные);</w:t>
            </w:r>
          </w:p>
          <w:p w:rsidR="0095238A" w:rsidRPr="00410822" w:rsidRDefault="00410822" w:rsidP="0095238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10822">
              <w:rPr>
                <w:rFonts w:eastAsia="Batang"/>
                <w:b w:val="0"/>
                <w:sz w:val="22"/>
                <w:szCs w:val="22"/>
              </w:rPr>
              <w:t xml:space="preserve">3.сведения из ФНС России об изменении наименования ЮЛ, места его </w:t>
            </w:r>
            <w:r w:rsidR="00400E83">
              <w:rPr>
                <w:rFonts w:eastAsia="Batang"/>
                <w:b w:val="0"/>
                <w:sz w:val="22"/>
                <w:szCs w:val="22"/>
              </w:rPr>
              <w:t xml:space="preserve">нахождения и о реорганизации ЮЛ (по 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иници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а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тиве</w:t>
            </w:r>
            <w:r w:rsidR="00400E83">
              <w:rPr>
                <w:rFonts w:eastAsia="Batang"/>
                <w:b w:val="0"/>
                <w:sz w:val="22"/>
                <w:szCs w:val="22"/>
              </w:rPr>
              <w:t xml:space="preserve"> заявителя).</w:t>
            </w:r>
          </w:p>
          <w:p w:rsidR="0095238A" w:rsidRPr="0095238A" w:rsidRDefault="0095238A" w:rsidP="0095238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8" w:type="dxa"/>
          </w:tcPr>
          <w:p w:rsidR="00BF03A9" w:rsidRPr="00F51B7E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lastRenderedPageBreak/>
              <w:t>1 экз. (завере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н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ная копия)</w:t>
            </w:r>
          </w:p>
          <w:p w:rsidR="00F51B7E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2. сверка копии с оригиналом и возврат заяв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и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и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  <w:p w:rsidR="00F51B7E" w:rsidRPr="0073283B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676" w:type="dxa"/>
          </w:tcPr>
          <w:p w:rsidR="00F51B7E" w:rsidRPr="00F51B7E" w:rsidRDefault="00F51B7E" w:rsidP="00F51B7E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у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  <w:p w:rsidR="00BF03A9" w:rsidRPr="0073283B" w:rsidRDefault="00BF03A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2181" w:type="dxa"/>
          </w:tcPr>
          <w:p w:rsidR="00F51B7E" w:rsidRPr="00F51B7E" w:rsidRDefault="00F51B7E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В свидетельство внесена информ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а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ция: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собственнике транспортного средства  (ФИО);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марке, модели транспортного средства;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регистрационном знаке транспортного средства;</w:t>
            </w:r>
          </w:p>
          <w:p w:rsidR="00F51B7E" w:rsidRDefault="00F51B7E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цвете кузова транспортного.</w:t>
            </w:r>
          </w:p>
          <w:p w:rsidR="00FD1E49" w:rsidRPr="00FD1E49" w:rsidRDefault="00375EBA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2.</w:t>
            </w:r>
            <w:r w:rsidR="00FD1E49" w:rsidRPr="00FD1E49">
              <w:rPr>
                <w:b w:val="0"/>
                <w:sz w:val="22"/>
                <w:szCs w:val="22"/>
              </w:rPr>
              <w:t xml:space="preserve"> </w:t>
            </w:r>
            <w:r w:rsidR="00FD1E49">
              <w:rPr>
                <w:b w:val="0"/>
                <w:sz w:val="22"/>
                <w:szCs w:val="22"/>
              </w:rPr>
              <w:t>Документ, уд</w:t>
            </w:r>
            <w:r w:rsidR="00FD1E49">
              <w:rPr>
                <w:b w:val="0"/>
                <w:sz w:val="22"/>
                <w:szCs w:val="22"/>
              </w:rPr>
              <w:t>о</w:t>
            </w:r>
            <w:r w:rsidR="00FD1E49">
              <w:rPr>
                <w:b w:val="0"/>
                <w:sz w:val="22"/>
                <w:szCs w:val="22"/>
              </w:rPr>
              <w:t>стоверяющий ли</w:t>
            </w:r>
            <w:r w:rsidR="00FD1E49">
              <w:rPr>
                <w:b w:val="0"/>
                <w:sz w:val="22"/>
                <w:szCs w:val="22"/>
              </w:rPr>
              <w:t>ч</w:t>
            </w:r>
            <w:r w:rsidR="00FD1E49">
              <w:rPr>
                <w:b w:val="0"/>
                <w:sz w:val="22"/>
                <w:szCs w:val="22"/>
              </w:rPr>
              <w:t>ность д</w:t>
            </w:r>
            <w:r w:rsidR="00FD1E49" w:rsidRPr="00FD1E49">
              <w:rPr>
                <w:rFonts w:eastAsia="Batang"/>
                <w:b w:val="0"/>
                <w:sz w:val="22"/>
                <w:szCs w:val="22"/>
              </w:rPr>
              <w:t>олжен быть действительным на срок обращения за предоставлением услуги.</w:t>
            </w:r>
          </w:p>
          <w:p w:rsidR="00FD1E49" w:rsidRPr="00FD1E49" w:rsidRDefault="00FD1E49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р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к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FD1E49" w:rsidRPr="00FD1E49" w:rsidRDefault="00FD1E49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о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FD1E49" w:rsidRDefault="00FD1E49" w:rsidP="00DD2785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 xml:space="preserve">Для иностранных 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lastRenderedPageBreak/>
              <w:t>граждан необходимо иметь нотариально заверенный перевод паспорта.</w:t>
            </w:r>
          </w:p>
          <w:p w:rsidR="00DD2785" w:rsidRPr="00DD2785" w:rsidRDefault="00DD2785" w:rsidP="00DD2785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3.В случае пре</w:t>
            </w:r>
            <w:r>
              <w:rPr>
                <w:rFonts w:eastAsia="Batang"/>
                <w:b w:val="0"/>
                <w:sz w:val="22"/>
                <w:szCs w:val="22"/>
              </w:rPr>
              <w:t>д</w:t>
            </w:r>
            <w:r>
              <w:rPr>
                <w:rFonts w:eastAsia="Batang"/>
                <w:b w:val="0"/>
                <w:sz w:val="22"/>
                <w:szCs w:val="22"/>
              </w:rPr>
              <w:t>ставления заявит</w:t>
            </w:r>
            <w:r>
              <w:rPr>
                <w:rFonts w:eastAsia="Batang"/>
                <w:b w:val="0"/>
                <w:sz w:val="22"/>
                <w:szCs w:val="22"/>
              </w:rPr>
              <w:t>е</w:t>
            </w:r>
            <w:r>
              <w:rPr>
                <w:rFonts w:eastAsia="Batang"/>
                <w:b w:val="0"/>
                <w:sz w:val="22"/>
                <w:szCs w:val="22"/>
              </w:rPr>
              <w:t>лем сведений из ФНС России по собственной ин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>
              <w:rPr>
                <w:rFonts w:eastAsia="Batang"/>
                <w:b w:val="0"/>
                <w:sz w:val="22"/>
                <w:szCs w:val="22"/>
              </w:rPr>
              <w:t>циативе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>
              <w:rPr>
                <w:rFonts w:eastAsia="Batang"/>
                <w:b w:val="0"/>
                <w:sz w:val="22"/>
                <w:szCs w:val="22"/>
              </w:rPr>
              <w:t>документы н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е должн</w:t>
            </w:r>
            <w:r>
              <w:rPr>
                <w:rFonts w:eastAsia="Batang"/>
                <w:b w:val="0"/>
                <w:sz w:val="22"/>
                <w:szCs w:val="22"/>
              </w:rPr>
              <w:t>ы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 xml:space="preserve"> соде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р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к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DD2785" w:rsidRDefault="00DD2785" w:rsidP="00DD2785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DD2785">
              <w:rPr>
                <w:rFonts w:eastAsia="Batang"/>
                <w:b w:val="0"/>
                <w:sz w:val="22"/>
                <w:szCs w:val="22"/>
              </w:rPr>
              <w:t>Не должны иметь повреждений, наличие которых не позволяет одн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о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DD2785" w:rsidRPr="00DD2785" w:rsidRDefault="00DD2785" w:rsidP="00DD2785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Документы должны быть заверены сп</w:t>
            </w:r>
            <w:r>
              <w:rPr>
                <w:rFonts w:eastAsia="Batang"/>
                <w:b w:val="0"/>
                <w:sz w:val="22"/>
                <w:szCs w:val="22"/>
              </w:rPr>
              <w:t>е</w:t>
            </w:r>
            <w:r>
              <w:rPr>
                <w:rFonts w:eastAsia="Batang"/>
                <w:b w:val="0"/>
                <w:sz w:val="22"/>
                <w:szCs w:val="22"/>
              </w:rPr>
              <w:t>циалистом ФНС России и печатью.</w:t>
            </w:r>
          </w:p>
          <w:p w:rsidR="00DD2785" w:rsidRPr="00FD1E49" w:rsidRDefault="00DD2785" w:rsidP="00FD1E49">
            <w:pPr>
              <w:pStyle w:val="42"/>
              <w:shd w:val="clear" w:color="auto" w:fill="auto"/>
              <w:rPr>
                <w:rFonts w:eastAsia="Batang"/>
                <w:b w:val="0"/>
                <w:sz w:val="22"/>
                <w:szCs w:val="22"/>
              </w:rPr>
            </w:pPr>
          </w:p>
          <w:p w:rsidR="00375EBA" w:rsidRPr="0073283B" w:rsidRDefault="00375EBA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BF03A9" w:rsidRPr="0073283B" w:rsidRDefault="0063537B" w:rsidP="0063537B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BF03A9" w:rsidRPr="0073283B" w:rsidRDefault="0063537B" w:rsidP="0063537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D5717" w:rsidTr="0073283B">
        <w:trPr>
          <w:jc w:val="center"/>
        </w:trPr>
        <w:tc>
          <w:tcPr>
            <w:tcW w:w="14764" w:type="dxa"/>
            <w:gridSpan w:val="8"/>
          </w:tcPr>
          <w:p w:rsidR="007D5717" w:rsidRPr="0073283B" w:rsidRDefault="00044F2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3.</w:t>
            </w:r>
            <w:r w:rsidR="007D5717" w:rsidRPr="00511817">
              <w:rPr>
                <w:rFonts w:eastAsia="Batang"/>
                <w:b w:val="0"/>
                <w:sz w:val="22"/>
                <w:szCs w:val="22"/>
              </w:rPr>
              <w:t>Выдача дубликата разрешения на осуществление</w:t>
            </w:r>
            <w:r w:rsidR="007D5717" w:rsidRPr="0073283B">
              <w:rPr>
                <w:rFonts w:eastAsia="Batang"/>
                <w:b w:val="0"/>
                <w:sz w:val="22"/>
                <w:szCs w:val="22"/>
              </w:rPr>
              <w:t xml:space="preserve"> деятельности по перевозке пассажиров и багажа легковым такси на территории Астраханской области.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ставлении услуги</w:t>
            </w:r>
          </w:p>
        </w:tc>
        <w:tc>
          <w:tcPr>
            <w:tcW w:w="1973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ы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даче дубликата разрешения на осуществление деятельности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жиров и багажа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(оригинал)</w:t>
            </w:r>
          </w:p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Действие:</w:t>
            </w:r>
          </w:p>
          <w:p w:rsidR="00B9180C" w:rsidRPr="0073283B" w:rsidRDefault="00B9180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</w:p>
        </w:tc>
        <w:tc>
          <w:tcPr>
            <w:tcW w:w="1676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заполн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ется в произвольной форме.</w:t>
            </w:r>
          </w:p>
          <w:p w:rsidR="00B9180C" w:rsidRPr="0073283B" w:rsidRDefault="00B9180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подп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сывается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лем, указывается дата заполнения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явления.</w:t>
            </w:r>
          </w:p>
        </w:tc>
        <w:tc>
          <w:tcPr>
            <w:tcW w:w="1825" w:type="dxa"/>
          </w:tcPr>
          <w:p w:rsidR="00B9180C" w:rsidRPr="0073283B" w:rsidRDefault="0063537B" w:rsidP="0063537B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B9180C" w:rsidRPr="0073283B" w:rsidRDefault="0063537B" w:rsidP="0063537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7D5717" w:rsidRPr="00357748" w:rsidRDefault="00D4514D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474" w:type="dxa"/>
          </w:tcPr>
          <w:p w:rsidR="007D5717" w:rsidRPr="0073283B" w:rsidRDefault="007D571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9B536E" w:rsidRDefault="009B4C07" w:rsidP="009B4C07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Паспорт гражд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нина Россий</w:t>
            </w:r>
            <w:r w:rsidR="009B536E">
              <w:rPr>
                <w:rFonts w:eastAsia="Batang"/>
                <w:b w:val="0"/>
                <w:sz w:val="22"/>
                <w:szCs w:val="22"/>
              </w:rPr>
              <w:t>ской Федерации;</w:t>
            </w:r>
          </w:p>
          <w:p w:rsidR="009B4C07" w:rsidRPr="009B4C07" w:rsidRDefault="009B536E" w:rsidP="009B4C07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иные документы, признаваемые в соответствии с федеральным з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ром Российской Федерации</w:t>
            </w:r>
            <w:r w:rsidR="009B4C07">
              <w:rPr>
                <w:rFonts w:eastAsia="Batang"/>
                <w:b w:val="0"/>
                <w:sz w:val="22"/>
                <w:szCs w:val="22"/>
              </w:rPr>
              <w:t>,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 xml:space="preserve"> д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кументами, уд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стоверяющими</w:t>
            </w:r>
            <w:r w:rsidR="009B4C07" w:rsidRPr="009B4C07">
              <w:rPr>
                <w:rFonts w:eastAsia="Batang"/>
                <w:sz w:val="22"/>
                <w:szCs w:val="22"/>
              </w:rPr>
              <w:t xml:space="preserve"> 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личность заяв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и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теля (временное удостоверение личности гра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й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ской Федерации по форме № 2П;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ь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 xml:space="preserve">ство, выдаваемый 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lastRenderedPageBreak/>
              <w:t>лицу без гра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данства и иные).</w:t>
            </w:r>
          </w:p>
          <w:p w:rsidR="007D5717" w:rsidRPr="0073283B" w:rsidRDefault="007D571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8" w:type="dxa"/>
          </w:tcPr>
          <w:p w:rsidR="004D18F3" w:rsidRPr="004D18F3" w:rsidRDefault="004D18F3" w:rsidP="004D18F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lastRenderedPageBreak/>
              <w:t>1 экз. (завере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н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ная копия)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2. сверка копии с оригиналом и возврат заяв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и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и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7D5717" w:rsidRPr="0073283B" w:rsidRDefault="004D18F3" w:rsidP="004D18F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676" w:type="dxa"/>
          </w:tcPr>
          <w:p w:rsidR="00173C52" w:rsidRPr="00173C52" w:rsidRDefault="00173C52" w:rsidP="00173C52">
            <w:pPr>
              <w:pStyle w:val="42"/>
              <w:rPr>
                <w:rFonts w:eastAsia="Batang"/>
                <w:sz w:val="22"/>
                <w:szCs w:val="22"/>
              </w:rPr>
            </w:pPr>
            <w:r w:rsidRPr="00173C52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173C52">
              <w:rPr>
                <w:rFonts w:eastAsia="Batang"/>
                <w:b w:val="0"/>
                <w:sz w:val="22"/>
                <w:szCs w:val="22"/>
              </w:rPr>
              <w:t>у</w:t>
            </w:r>
            <w:r w:rsidRPr="00173C52">
              <w:rPr>
                <w:rFonts w:eastAsia="Batang"/>
                <w:b w:val="0"/>
                <w:sz w:val="22"/>
                <w:szCs w:val="22"/>
              </w:rPr>
              <w:t>ментов данной категории</w:t>
            </w:r>
            <w:r w:rsidRPr="00173C52">
              <w:rPr>
                <w:rFonts w:eastAsia="Batang"/>
                <w:sz w:val="22"/>
                <w:szCs w:val="22"/>
              </w:rPr>
              <w:t>.</w:t>
            </w:r>
          </w:p>
          <w:p w:rsidR="007D5717" w:rsidRPr="0073283B" w:rsidRDefault="007D571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2181" w:type="dxa"/>
          </w:tcPr>
          <w:p w:rsidR="00357748" w:rsidRPr="00357748" w:rsidRDefault="00357748" w:rsidP="00357748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й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р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к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о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</w:t>
            </w:r>
            <w:r w:rsidRPr="00357748">
              <w:rPr>
                <w:rFonts w:eastAsia="Batang"/>
                <w:sz w:val="22"/>
                <w:szCs w:val="22"/>
              </w:rPr>
              <w:t>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7D5717" w:rsidRPr="0073283B" w:rsidRDefault="007D5717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7D5717" w:rsidRPr="0073283B" w:rsidRDefault="00357748" w:rsidP="00357748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300" w:type="dxa"/>
          </w:tcPr>
          <w:p w:rsidR="007D5717" w:rsidRPr="0073283B" w:rsidRDefault="00357748" w:rsidP="00357748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</w:tbl>
    <w:p w:rsidR="00EF7E90" w:rsidRDefault="00EF7E90" w:rsidP="00CC2492">
      <w:pPr>
        <w:pStyle w:val="42"/>
        <w:shd w:val="clear" w:color="auto" w:fill="auto"/>
        <w:spacing w:after="0" w:line="240" w:lineRule="auto"/>
        <w:jc w:val="both"/>
        <w:sectPr w:rsidR="00EF7E90" w:rsidSect="00450430">
          <w:headerReference w:type="first" r:id="rId19"/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  <w:jc w:val="both"/>
      </w:pPr>
      <w:r>
        <w:lastRenderedPageBreak/>
        <w:t>Раздел 5. «Документы и сведения, получаемые посредством межведомственного информационного взаимоде</w:t>
      </w:r>
      <w:r>
        <w:t>й</w:t>
      </w:r>
      <w:r>
        <w:t>ствия»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  <w:jc w:val="both"/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1618"/>
        <w:gridCol w:w="1711"/>
        <w:gridCol w:w="1676"/>
        <w:gridCol w:w="1676"/>
        <w:gridCol w:w="1220"/>
        <w:gridCol w:w="1711"/>
        <w:gridCol w:w="1711"/>
        <w:gridCol w:w="1711"/>
      </w:tblGrid>
      <w:tr w:rsidR="00687A08" w:rsidTr="0073283B"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Реквизиты 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туальной те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нологической карты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взаимоде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</w:t>
            </w:r>
          </w:p>
        </w:tc>
        <w:tc>
          <w:tcPr>
            <w:tcW w:w="145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запрашива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мого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 (свед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ния)</w:t>
            </w:r>
          </w:p>
        </w:tc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Перечень и 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 сведений, запрашиваемых в рамках 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ведомственн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 информ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ционного вз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имодействия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направляющ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 (ей)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в адрес котор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о(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ой)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напра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234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SID эле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тронного сервиса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ос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ществления межведо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ственного 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формационного взаимоде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(ша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б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лон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запроса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полнения формы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запроса</w:t>
            </w:r>
          </w:p>
        </w:tc>
      </w:tr>
      <w:tr w:rsidR="00687A08" w:rsidTr="0073283B"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45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34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73283B" w:rsidRDefault="00885A28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81280C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DD7235" w:rsidRPr="0073283B" w:rsidTr="0073283B">
        <w:tc>
          <w:tcPr>
            <w:tcW w:w="1733" w:type="dxa"/>
          </w:tcPr>
          <w:p w:rsidR="00DD7235" w:rsidRPr="0073283B" w:rsidRDefault="00DD723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DD7235" w:rsidRPr="0073283B" w:rsidRDefault="00DD723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Выписка из Единого го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ударственного реестра юр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дических лиц</w:t>
            </w:r>
            <w:r w:rsidR="00F544C6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далее - в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писка из </w:t>
            </w:r>
            <w:r w:rsidR="00F544C6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ЕГРЮЛ)</w:t>
            </w:r>
            <w:r w:rsidR="006309A7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(расширенная)</w:t>
            </w:r>
          </w:p>
        </w:tc>
        <w:tc>
          <w:tcPr>
            <w:tcW w:w="1733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юрид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ческого лица</w:t>
            </w:r>
          </w:p>
        </w:tc>
        <w:tc>
          <w:tcPr>
            <w:tcW w:w="1696" w:type="dxa"/>
          </w:tcPr>
          <w:p w:rsidR="00DD7235" w:rsidRPr="0073283B" w:rsidRDefault="006309A7" w:rsidP="00FB0E93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министерство </w:t>
            </w:r>
          </w:p>
        </w:tc>
        <w:tc>
          <w:tcPr>
            <w:tcW w:w="1696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Федеральная налоговая служба России (</w:t>
            </w:r>
            <w:r w:rsidR="00C239E5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ФНС России)</w:t>
            </w:r>
          </w:p>
        </w:tc>
        <w:tc>
          <w:tcPr>
            <w:tcW w:w="1234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0003525</w:t>
            </w:r>
          </w:p>
        </w:tc>
        <w:tc>
          <w:tcPr>
            <w:tcW w:w="1732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 xml:space="preserve">5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рабочих дней</w:t>
            </w:r>
          </w:p>
        </w:tc>
        <w:tc>
          <w:tcPr>
            <w:tcW w:w="1732" w:type="dxa"/>
          </w:tcPr>
          <w:p w:rsidR="00DD7235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732" w:type="dxa"/>
          </w:tcPr>
          <w:p w:rsidR="00DD7235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</w:tr>
      <w:tr w:rsidR="00687A08" w:rsidTr="0073283B">
        <w:tc>
          <w:tcPr>
            <w:tcW w:w="1733" w:type="dxa"/>
          </w:tcPr>
          <w:p w:rsidR="00687A08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Calibri" w:hAnsi="Calibri"/>
              </w:rPr>
            </w:pPr>
          </w:p>
        </w:tc>
        <w:tc>
          <w:tcPr>
            <w:tcW w:w="1456" w:type="dxa"/>
          </w:tcPr>
          <w:p w:rsidR="00687A08" w:rsidRPr="0073283B" w:rsidRDefault="00804FF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Выписка из Единого го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ударственного реестра инд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видуальных предприним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телей (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далее - выписка из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ЕГРИП) (расширенная)</w:t>
            </w:r>
          </w:p>
        </w:tc>
        <w:tc>
          <w:tcPr>
            <w:tcW w:w="1733" w:type="dxa"/>
          </w:tcPr>
          <w:p w:rsidR="00687A08" w:rsidRPr="00A33BA5" w:rsidRDefault="00804FF2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инд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видуального предприним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</w:p>
        </w:tc>
        <w:tc>
          <w:tcPr>
            <w:tcW w:w="1696" w:type="dxa"/>
          </w:tcPr>
          <w:p w:rsidR="00687A08" w:rsidRPr="00A33BA5" w:rsidRDefault="009A1164" w:rsidP="00FB0E93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м</w:t>
            </w:r>
            <w:r w:rsidR="009A4DDE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687A08" w:rsidRPr="00A33BA5" w:rsidRDefault="009A4DDE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</w:t>
            </w:r>
            <w:r w:rsidR="00B2422D" w:rsidRPr="0073283B">
              <w:rPr>
                <w:rFonts w:eastAsia="Batang"/>
                <w:b w:val="0"/>
                <w:sz w:val="22"/>
                <w:szCs w:val="22"/>
              </w:rPr>
              <w:t xml:space="preserve"> России</w:t>
            </w:r>
          </w:p>
        </w:tc>
        <w:tc>
          <w:tcPr>
            <w:tcW w:w="1234" w:type="dxa"/>
          </w:tcPr>
          <w:p w:rsidR="00687A08" w:rsidRPr="00A33BA5" w:rsidRDefault="00804FF2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687A08" w:rsidRPr="00A33BA5" w:rsidRDefault="009A4DDE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5 </w:t>
            </w:r>
            <w:r w:rsidR="00804FF2" w:rsidRPr="0073283B">
              <w:rPr>
                <w:rFonts w:eastAsia="Batang"/>
                <w:b w:val="0"/>
                <w:sz w:val="22"/>
                <w:szCs w:val="22"/>
              </w:rPr>
              <w:t xml:space="preserve">рабочих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дней</w:t>
            </w:r>
          </w:p>
        </w:tc>
        <w:tc>
          <w:tcPr>
            <w:tcW w:w="1732" w:type="dxa"/>
          </w:tcPr>
          <w:p w:rsidR="00687A08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  <w:tc>
          <w:tcPr>
            <w:tcW w:w="1732" w:type="dxa"/>
          </w:tcPr>
          <w:p w:rsidR="00687A08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</w:tr>
      <w:tr w:rsidR="009A4DDE" w:rsidRPr="0073283B" w:rsidTr="0073283B">
        <w:tc>
          <w:tcPr>
            <w:tcW w:w="1733" w:type="dxa"/>
          </w:tcPr>
          <w:p w:rsidR="009A4DDE" w:rsidRPr="0073283B" w:rsidRDefault="009A4DDE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9A4DDE" w:rsidRPr="0073283B" w:rsidRDefault="009A4DDE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информаци</w:t>
            </w:r>
            <w:r w:rsidR="00CC7921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о начислениях </w:t>
            </w:r>
            <w:r w:rsidR="00CC7921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на уплату госпошлины и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lastRenderedPageBreak/>
              <w:t>получения информации о принятом платеже</w:t>
            </w:r>
          </w:p>
        </w:tc>
        <w:tc>
          <w:tcPr>
            <w:tcW w:w="1733" w:type="dxa"/>
          </w:tcPr>
          <w:p w:rsidR="009A4DDE" w:rsidRPr="0073283B" w:rsidRDefault="00EE6313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Сведения об оплате выдачи разрешения</w:t>
            </w:r>
          </w:p>
        </w:tc>
        <w:tc>
          <w:tcPr>
            <w:tcW w:w="1696" w:type="dxa"/>
          </w:tcPr>
          <w:p w:rsidR="009A4DDE" w:rsidRPr="0073283B" w:rsidRDefault="00EE6313" w:rsidP="00FB0E93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м</w:t>
            </w:r>
            <w:r w:rsidR="00DE72B9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9A4DDE" w:rsidRPr="0073283B" w:rsidRDefault="00DE72B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Федеральное казначейство (</w:t>
            </w:r>
            <w:r w:rsidR="00C239E5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ФК)</w:t>
            </w:r>
          </w:p>
        </w:tc>
        <w:tc>
          <w:tcPr>
            <w:tcW w:w="1234" w:type="dxa"/>
          </w:tcPr>
          <w:p w:rsidR="009A4DDE" w:rsidRPr="0073283B" w:rsidRDefault="005A2FF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</w:t>
            </w:r>
            <w:r w:rsidR="003C6351">
              <w:rPr>
                <w:rFonts w:eastAsia="Batang"/>
                <w:b w:val="0"/>
                <w:sz w:val="22"/>
                <w:szCs w:val="22"/>
              </w:rPr>
              <w:t>000</w:t>
            </w: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3998</w:t>
            </w:r>
          </w:p>
        </w:tc>
        <w:tc>
          <w:tcPr>
            <w:tcW w:w="1732" w:type="dxa"/>
          </w:tcPr>
          <w:p w:rsidR="009A4DDE" w:rsidRPr="0073283B" w:rsidRDefault="00DE72B9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5 </w:t>
            </w:r>
            <w:r w:rsidR="00EE6313" w:rsidRPr="0073283B">
              <w:rPr>
                <w:rFonts w:eastAsia="Batang"/>
                <w:b w:val="0"/>
                <w:sz w:val="22"/>
                <w:szCs w:val="22"/>
              </w:rPr>
              <w:t xml:space="preserve">рабочих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дней</w:t>
            </w:r>
          </w:p>
        </w:tc>
        <w:tc>
          <w:tcPr>
            <w:tcW w:w="1732" w:type="dxa"/>
          </w:tcPr>
          <w:p w:rsidR="009A4DDE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  <w:tc>
          <w:tcPr>
            <w:tcW w:w="1732" w:type="dxa"/>
          </w:tcPr>
          <w:p w:rsidR="009A4DDE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73283B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2.</w:t>
            </w:r>
            <w:r w:rsidR="00BE6BA0" w:rsidRPr="0073283B">
              <w:rPr>
                <w:rFonts w:eastAsia="Batang"/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687A08" w:rsidTr="0073283B">
        <w:tc>
          <w:tcPr>
            <w:tcW w:w="1733" w:type="dxa"/>
          </w:tcPr>
          <w:p w:rsidR="00687A08" w:rsidRDefault="00687A08" w:rsidP="0073283B">
            <w:pPr>
              <w:pStyle w:val="81"/>
              <w:shd w:val="clear" w:color="auto" w:fill="auto"/>
              <w:spacing w:line="240" w:lineRule="auto"/>
              <w:jc w:val="center"/>
            </w:pPr>
          </w:p>
        </w:tc>
        <w:tc>
          <w:tcPr>
            <w:tcW w:w="1456" w:type="dxa"/>
          </w:tcPr>
          <w:p w:rsidR="00687A08" w:rsidRPr="0073283B" w:rsidRDefault="00BE6BA0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выписки из ЕГРЮЛ </w:t>
            </w:r>
          </w:p>
        </w:tc>
        <w:tc>
          <w:tcPr>
            <w:tcW w:w="1733" w:type="dxa"/>
          </w:tcPr>
          <w:p w:rsidR="00687A08" w:rsidRDefault="00BE6BA0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из ЕГРЮЛ в виде выписки из 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ного реестра на основании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проса в эле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тронном виде, направленного через портал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ных и муниц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пальных услуг</w:t>
            </w:r>
          </w:p>
        </w:tc>
        <w:tc>
          <w:tcPr>
            <w:tcW w:w="1696" w:type="dxa"/>
          </w:tcPr>
          <w:p w:rsidR="00687A08" w:rsidRDefault="004E150D" w:rsidP="001D1703">
            <w:pPr>
              <w:pStyle w:val="42"/>
              <w:shd w:val="clear" w:color="auto" w:fill="auto"/>
              <w:spacing w:after="0" w:line="240" w:lineRule="auto"/>
              <w:jc w:val="both"/>
            </w:pPr>
            <w:r>
              <w:rPr>
                <w:rFonts w:eastAsia="Batang"/>
                <w:b w:val="0"/>
                <w:sz w:val="22"/>
                <w:szCs w:val="22"/>
              </w:rPr>
              <w:t>м</w:t>
            </w:r>
            <w:r w:rsidR="00B2422D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687A08" w:rsidRDefault="00B2422D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 России</w:t>
            </w:r>
          </w:p>
        </w:tc>
        <w:tc>
          <w:tcPr>
            <w:tcW w:w="1234" w:type="dxa"/>
          </w:tcPr>
          <w:p w:rsidR="00687A08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687A08" w:rsidRDefault="00524D25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687A08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  <w:tc>
          <w:tcPr>
            <w:tcW w:w="1732" w:type="dxa"/>
          </w:tcPr>
          <w:p w:rsidR="00687A08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7659C4" w:rsidRPr="0073283B" w:rsidTr="0073283B">
        <w:tc>
          <w:tcPr>
            <w:tcW w:w="1733" w:type="dxa"/>
          </w:tcPr>
          <w:p w:rsidR="007659C4" w:rsidRPr="0073283B" w:rsidRDefault="007659C4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7659C4" w:rsidRPr="0073283B" w:rsidRDefault="00C239E5" w:rsidP="00C239E5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в</w:t>
            </w:r>
            <w:r w:rsidR="007659C4" w:rsidRPr="0073283B">
              <w:rPr>
                <w:rFonts w:eastAsia="Batang"/>
                <w:b w:val="0"/>
                <w:sz w:val="22"/>
                <w:szCs w:val="22"/>
              </w:rPr>
              <w:t>ыписка</w:t>
            </w:r>
            <w:r>
              <w:rPr>
                <w:rFonts w:eastAsia="Batang"/>
                <w:b w:val="0"/>
                <w:sz w:val="22"/>
                <w:szCs w:val="22"/>
              </w:rPr>
              <w:t xml:space="preserve"> из</w:t>
            </w:r>
            <w:r w:rsidR="007659C4" w:rsidRPr="0073283B">
              <w:rPr>
                <w:rFonts w:eastAsia="Batang"/>
                <w:b w:val="0"/>
                <w:sz w:val="22"/>
                <w:szCs w:val="22"/>
              </w:rPr>
              <w:t xml:space="preserve"> ЕГРИП </w:t>
            </w:r>
          </w:p>
        </w:tc>
        <w:tc>
          <w:tcPr>
            <w:tcW w:w="1733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инд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видуального предприним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</w:p>
        </w:tc>
        <w:tc>
          <w:tcPr>
            <w:tcW w:w="1696" w:type="dxa"/>
          </w:tcPr>
          <w:p w:rsidR="007659C4" w:rsidRPr="0073283B" w:rsidRDefault="007659C4" w:rsidP="001D1703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министерство </w:t>
            </w:r>
          </w:p>
        </w:tc>
        <w:tc>
          <w:tcPr>
            <w:tcW w:w="1696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 России</w:t>
            </w:r>
          </w:p>
        </w:tc>
        <w:tc>
          <w:tcPr>
            <w:tcW w:w="1234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7659C4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732" w:type="dxa"/>
          </w:tcPr>
          <w:p w:rsidR="007659C4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524D25" w:rsidTr="0073283B">
        <w:tc>
          <w:tcPr>
            <w:tcW w:w="14744" w:type="dxa"/>
            <w:gridSpan w:val="9"/>
          </w:tcPr>
          <w:p w:rsidR="00524D25" w:rsidRDefault="00885A28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>
              <w:rPr>
                <w:b w:val="0"/>
                <w:sz w:val="22"/>
                <w:szCs w:val="22"/>
              </w:rPr>
              <w:t>3.</w:t>
            </w:r>
            <w:r w:rsidR="00524D25" w:rsidRPr="0073283B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24D25" w:rsidTr="0073283B">
        <w:tc>
          <w:tcPr>
            <w:tcW w:w="1733" w:type="dxa"/>
          </w:tcPr>
          <w:p w:rsidR="00524D25" w:rsidRPr="0073283B" w:rsidRDefault="00524D2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информация о начислениях  на уплату госпошлины и получения информации о принятом платеже</w:t>
            </w:r>
          </w:p>
        </w:tc>
        <w:tc>
          <w:tcPr>
            <w:tcW w:w="1733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из информацио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ной системы о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ных и муниц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пальных пл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тежах (ГИС ГМП)</w:t>
            </w:r>
          </w:p>
        </w:tc>
        <w:tc>
          <w:tcPr>
            <w:tcW w:w="1696" w:type="dxa"/>
          </w:tcPr>
          <w:p w:rsidR="00524D25" w:rsidRPr="0073283B" w:rsidRDefault="00617B3E" w:rsidP="001D1703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м</w:t>
            </w:r>
            <w:r w:rsidR="00AE4F12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524D25" w:rsidRPr="0073283B" w:rsidRDefault="00AE4F12" w:rsidP="004E150D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ФК</w:t>
            </w:r>
          </w:p>
        </w:tc>
        <w:tc>
          <w:tcPr>
            <w:tcW w:w="1234" w:type="dxa"/>
          </w:tcPr>
          <w:p w:rsidR="00524D25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b w:val="0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SID3998</w:t>
            </w:r>
          </w:p>
        </w:tc>
        <w:tc>
          <w:tcPr>
            <w:tcW w:w="1732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524D2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  <w:tc>
          <w:tcPr>
            <w:tcW w:w="1732" w:type="dxa"/>
          </w:tcPr>
          <w:p w:rsidR="00524D2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</w:tbl>
    <w:p w:rsidR="00EF7E90" w:rsidRDefault="00EF7E90" w:rsidP="00CC2492">
      <w:pPr>
        <w:rPr>
          <w:color w:val="auto"/>
          <w:sz w:val="2"/>
          <w:szCs w:val="2"/>
        </w:rPr>
        <w:sectPr w:rsidR="00EF7E90" w:rsidSect="00450430">
          <w:headerReference w:type="even" r:id="rId20"/>
          <w:headerReference w:type="first" r:id="rId21"/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6. Результат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5024" w:type="dxa"/>
        <w:jc w:val="center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3"/>
        <w:gridCol w:w="2269"/>
        <w:gridCol w:w="2127"/>
        <w:gridCol w:w="2835"/>
        <w:gridCol w:w="2268"/>
        <w:gridCol w:w="1829"/>
        <w:gridCol w:w="1219"/>
        <w:gridCol w:w="1064"/>
        <w:gridCol w:w="900"/>
      </w:tblGrid>
      <w:tr w:rsidR="00D1314D" w:rsidTr="0073283B">
        <w:trPr>
          <w:jc w:val="center"/>
        </w:trPr>
        <w:tc>
          <w:tcPr>
            <w:tcW w:w="513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26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мент/документы,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ляющиеся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27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</w:t>
            </w:r>
            <w:r w:rsidR="0098763E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ту/документам,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резул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835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Характеристика результата (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положител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ный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/отрицательный)</w:t>
            </w:r>
          </w:p>
        </w:tc>
        <w:tc>
          <w:tcPr>
            <w:tcW w:w="2268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ляющихся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2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являющихся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21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результата</w:t>
            </w:r>
          </w:p>
        </w:tc>
        <w:tc>
          <w:tcPr>
            <w:tcW w:w="1964" w:type="dxa"/>
            <w:gridSpan w:val="2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хранения невостребованных заявителем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зультатов</w:t>
            </w:r>
          </w:p>
        </w:tc>
      </w:tr>
      <w:tr w:rsidR="00015627" w:rsidTr="0073283B">
        <w:trPr>
          <w:jc w:val="center"/>
        </w:trPr>
        <w:tc>
          <w:tcPr>
            <w:tcW w:w="513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127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835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8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82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21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органе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МФЦ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127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835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268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82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21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EF1CF6" w:rsidTr="0073283B">
        <w:trPr>
          <w:jc w:val="center"/>
        </w:trPr>
        <w:tc>
          <w:tcPr>
            <w:tcW w:w="15024" w:type="dxa"/>
            <w:gridSpan w:val="9"/>
          </w:tcPr>
          <w:p w:rsidR="00EF1CF6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816003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A33BA5" w:rsidRDefault="00816003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Разрешение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ности по перевозке пассажиров и багажа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(д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лее – разрешение)</w:t>
            </w:r>
          </w:p>
        </w:tc>
        <w:tc>
          <w:tcPr>
            <w:tcW w:w="2127" w:type="dxa"/>
          </w:tcPr>
          <w:p w:rsidR="0013797B" w:rsidRPr="0013797B" w:rsidRDefault="0013797B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Согласно пост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новлению Прав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тельства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ханской области»</w:t>
            </w:r>
            <w:r w:rsidRPr="0013797B">
              <w:rPr>
                <w:b w:val="0"/>
                <w:sz w:val="22"/>
                <w:szCs w:val="22"/>
              </w:rPr>
              <w:t>:</w:t>
            </w:r>
          </w:p>
          <w:p w:rsidR="009A1164" w:rsidRPr="0073283B" w:rsidRDefault="006431FD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13797B">
              <w:rPr>
                <w:b w:val="0"/>
                <w:sz w:val="22"/>
                <w:szCs w:val="22"/>
              </w:rPr>
              <w:t>р</w:t>
            </w:r>
            <w:r w:rsidR="00816003" w:rsidRPr="0073283B">
              <w:rPr>
                <w:b w:val="0"/>
                <w:sz w:val="22"/>
                <w:szCs w:val="22"/>
              </w:rPr>
              <w:t>азмер разреш</w:t>
            </w:r>
            <w:r w:rsidR="00816003" w:rsidRPr="0073283B">
              <w:rPr>
                <w:b w:val="0"/>
                <w:sz w:val="22"/>
                <w:szCs w:val="22"/>
              </w:rPr>
              <w:t>е</w:t>
            </w:r>
            <w:r w:rsidR="00816003" w:rsidRPr="0073283B">
              <w:rPr>
                <w:b w:val="0"/>
                <w:sz w:val="22"/>
                <w:szCs w:val="22"/>
              </w:rPr>
              <w:t>ния</w:t>
            </w:r>
            <w:r w:rsidR="00277131" w:rsidRPr="0073283B">
              <w:rPr>
                <w:b w:val="0"/>
                <w:sz w:val="22"/>
                <w:szCs w:val="22"/>
              </w:rPr>
              <w:t xml:space="preserve"> -</w:t>
            </w:r>
            <w:r w:rsidR="00816003" w:rsidRPr="0073283B">
              <w:rPr>
                <w:b w:val="0"/>
                <w:sz w:val="22"/>
                <w:szCs w:val="22"/>
              </w:rPr>
              <w:t xml:space="preserve"> формат А</w:t>
            </w:r>
            <w:r w:rsidR="000416D6" w:rsidRPr="0073283B">
              <w:rPr>
                <w:b w:val="0"/>
                <w:sz w:val="22"/>
                <w:szCs w:val="22"/>
              </w:rPr>
              <w:t>5</w:t>
            </w:r>
            <w:r w:rsidR="00816003" w:rsidRPr="0073283B">
              <w:rPr>
                <w:b w:val="0"/>
                <w:sz w:val="22"/>
                <w:szCs w:val="22"/>
              </w:rPr>
              <w:t>.</w:t>
            </w:r>
            <w:r w:rsidR="000416D6" w:rsidRPr="0073283B">
              <w:rPr>
                <w:b w:val="0"/>
                <w:sz w:val="22"/>
                <w:szCs w:val="22"/>
              </w:rPr>
              <w:t xml:space="preserve"> </w:t>
            </w:r>
            <w:r w:rsidR="00B30259" w:rsidRPr="0073283B">
              <w:rPr>
                <w:b w:val="0"/>
                <w:sz w:val="22"/>
                <w:szCs w:val="22"/>
              </w:rPr>
              <w:t>В разрешении указ</w:t>
            </w:r>
            <w:r w:rsidR="00B30259" w:rsidRPr="0073283B">
              <w:rPr>
                <w:b w:val="0"/>
                <w:sz w:val="22"/>
                <w:szCs w:val="22"/>
              </w:rPr>
              <w:t>ы</w:t>
            </w:r>
            <w:r w:rsidR="00B30259" w:rsidRPr="0073283B">
              <w:rPr>
                <w:b w:val="0"/>
                <w:sz w:val="22"/>
                <w:szCs w:val="22"/>
              </w:rPr>
              <w:t>ваются:</w:t>
            </w:r>
          </w:p>
          <w:p w:rsidR="00D1314D" w:rsidRPr="0073283B" w:rsidRDefault="009A1164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</w:t>
            </w:r>
            <w:r w:rsidR="00B30259" w:rsidRPr="0073283B">
              <w:rPr>
                <w:b w:val="0"/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наименование уполномоченного органа, выдавшего разрешение (</w:t>
            </w:r>
            <w:r w:rsidR="00C85765">
              <w:rPr>
                <w:b w:val="0"/>
                <w:sz w:val="22"/>
                <w:szCs w:val="22"/>
              </w:rPr>
              <w:t>мин</w:t>
            </w:r>
            <w:r w:rsidR="00C85765">
              <w:rPr>
                <w:b w:val="0"/>
                <w:sz w:val="22"/>
                <w:szCs w:val="22"/>
              </w:rPr>
              <w:t>и</w:t>
            </w:r>
            <w:r w:rsidR="00C85765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 xml:space="preserve">но-правовая форма юридического лица, </w:t>
            </w:r>
            <w:r w:rsidRPr="0073283B">
              <w:rPr>
                <w:b w:val="0"/>
                <w:sz w:val="22"/>
                <w:szCs w:val="22"/>
              </w:rPr>
              <w:lastRenderedPageBreak/>
              <w:t>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фамилия, имя и (в случае если имее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ся) отчество ИП, место его жител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ства, данные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 (паспорт);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</w:t>
            </w:r>
            <w:r w:rsidR="002D0285" w:rsidRPr="0073283B">
              <w:rPr>
                <w:b w:val="0"/>
                <w:sz w:val="22"/>
                <w:szCs w:val="22"/>
              </w:rPr>
              <w:t>марка, модель и государственный регистрационный знак транспортного средства, испол</w:t>
            </w:r>
            <w:r w:rsidR="002D0285" w:rsidRPr="0073283B">
              <w:rPr>
                <w:b w:val="0"/>
                <w:sz w:val="22"/>
                <w:szCs w:val="22"/>
              </w:rPr>
              <w:t>ь</w:t>
            </w:r>
            <w:r w:rsidR="002D0285"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2D0285" w:rsidRPr="0073283B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2D0285" w:rsidRPr="0073283B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2D0285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0B5575" w:rsidRPr="000B5575" w:rsidRDefault="000B557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B5575">
              <w:rPr>
                <w:b w:val="0"/>
                <w:sz w:val="22"/>
                <w:szCs w:val="22"/>
              </w:rPr>
              <w:t>Разрешение  печ</w:t>
            </w:r>
            <w:r w:rsidRPr="000B5575">
              <w:rPr>
                <w:b w:val="0"/>
                <w:sz w:val="22"/>
                <w:szCs w:val="22"/>
              </w:rPr>
              <w:t>а</w:t>
            </w:r>
            <w:r w:rsidRPr="000B5575">
              <w:rPr>
                <w:b w:val="0"/>
                <w:sz w:val="22"/>
                <w:szCs w:val="22"/>
              </w:rPr>
              <w:t>тается на бланке, который изготовлен типографическим способом со сп</w:t>
            </w:r>
            <w:r w:rsidRPr="000B5575">
              <w:rPr>
                <w:b w:val="0"/>
                <w:sz w:val="22"/>
                <w:szCs w:val="22"/>
              </w:rPr>
              <w:t>е</w:t>
            </w:r>
            <w:r w:rsidRPr="000B5575">
              <w:rPr>
                <w:b w:val="0"/>
                <w:sz w:val="22"/>
                <w:szCs w:val="22"/>
              </w:rPr>
              <w:t>циальной защитой от подделки и о</w:t>
            </w:r>
            <w:r w:rsidRPr="000B5575">
              <w:rPr>
                <w:b w:val="0"/>
                <w:sz w:val="22"/>
                <w:szCs w:val="22"/>
              </w:rPr>
              <w:t>т</w:t>
            </w:r>
            <w:r w:rsidRPr="000B5575">
              <w:rPr>
                <w:b w:val="0"/>
                <w:sz w:val="22"/>
                <w:szCs w:val="22"/>
              </w:rPr>
              <w:t>носящийся к защ</w:t>
            </w:r>
            <w:r w:rsidRPr="000B5575">
              <w:rPr>
                <w:b w:val="0"/>
                <w:sz w:val="22"/>
                <w:szCs w:val="22"/>
              </w:rPr>
              <w:t>и</w:t>
            </w:r>
            <w:r w:rsidRPr="000B5575">
              <w:rPr>
                <w:b w:val="0"/>
                <w:sz w:val="22"/>
                <w:szCs w:val="22"/>
              </w:rPr>
              <w:t>щенной полигр</w:t>
            </w:r>
            <w:r w:rsidRPr="000B5575">
              <w:rPr>
                <w:b w:val="0"/>
                <w:sz w:val="22"/>
                <w:szCs w:val="22"/>
              </w:rPr>
              <w:t>а</w:t>
            </w:r>
            <w:r w:rsidRPr="000B5575">
              <w:rPr>
                <w:b w:val="0"/>
                <w:sz w:val="22"/>
                <w:szCs w:val="22"/>
              </w:rPr>
              <w:t>фической проду</w:t>
            </w:r>
            <w:r w:rsidRPr="000B5575">
              <w:rPr>
                <w:b w:val="0"/>
                <w:sz w:val="22"/>
                <w:szCs w:val="22"/>
              </w:rPr>
              <w:t>к</w:t>
            </w:r>
            <w:r w:rsidRPr="000B5575">
              <w:rPr>
                <w:b w:val="0"/>
                <w:sz w:val="22"/>
                <w:szCs w:val="22"/>
              </w:rPr>
              <w:t>ции уровня «В».</w:t>
            </w:r>
          </w:p>
          <w:p w:rsidR="00B93B1A" w:rsidRPr="0073283B" w:rsidRDefault="00E70686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ханской области – </w:t>
            </w:r>
            <w:r w:rsidRPr="0073283B">
              <w:rPr>
                <w:b w:val="0"/>
                <w:sz w:val="22"/>
                <w:szCs w:val="22"/>
              </w:rPr>
              <w:lastRenderedPageBreak/>
              <w:t>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</w:t>
            </w:r>
            <w:r w:rsidR="00B93B1A" w:rsidRPr="0073283B">
              <w:rPr>
                <w:b w:val="0"/>
                <w:sz w:val="22"/>
                <w:szCs w:val="22"/>
              </w:rPr>
              <w:t>.</w:t>
            </w:r>
          </w:p>
          <w:p w:rsidR="00E70686" w:rsidRPr="00A33BA5" w:rsidRDefault="00B93B1A" w:rsidP="00581664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 xml:space="preserve">3. ставится </w:t>
            </w:r>
            <w:r w:rsidR="007D6D3E" w:rsidRPr="0073283B">
              <w:rPr>
                <w:b w:val="0"/>
                <w:sz w:val="22"/>
                <w:szCs w:val="22"/>
              </w:rPr>
              <w:t xml:space="preserve">печать </w:t>
            </w:r>
            <w:r w:rsidR="00581664">
              <w:rPr>
                <w:b w:val="0"/>
                <w:sz w:val="22"/>
                <w:szCs w:val="22"/>
              </w:rPr>
              <w:t>министерства</w:t>
            </w:r>
            <w:r w:rsidR="007D6D3E" w:rsidRPr="0073283B">
              <w:rPr>
                <w:b w:val="0"/>
                <w:sz w:val="22"/>
                <w:szCs w:val="22"/>
              </w:rPr>
              <w:t>.</w:t>
            </w:r>
            <w:r w:rsidR="00E70686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835" w:type="dxa"/>
          </w:tcPr>
          <w:p w:rsidR="00D1314D" w:rsidRPr="00A33BA5" w:rsidRDefault="006E27D0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D1314D" w:rsidRPr="00A41A3A" w:rsidRDefault="00A41A3A" w:rsidP="0013797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 xml:space="preserve">Приложение </w:t>
            </w:r>
            <w:r w:rsidR="0013797B">
              <w:rPr>
                <w:b w:val="0"/>
                <w:sz w:val="22"/>
                <w:szCs w:val="22"/>
              </w:rPr>
              <w:t>6</w:t>
            </w:r>
            <w:r w:rsidRPr="0073283B">
              <w:rPr>
                <w:b w:val="0"/>
                <w:sz w:val="22"/>
                <w:szCs w:val="22"/>
              </w:rPr>
              <w:t xml:space="preserve"> к те</w:t>
            </w:r>
            <w:r w:rsidRPr="0073283B">
              <w:rPr>
                <w:b w:val="0"/>
                <w:sz w:val="22"/>
                <w:szCs w:val="22"/>
              </w:rPr>
              <w:t>х</w:t>
            </w:r>
            <w:r w:rsidRPr="0073283B">
              <w:rPr>
                <w:b w:val="0"/>
                <w:sz w:val="22"/>
                <w:szCs w:val="22"/>
              </w:rPr>
              <w:t>нологической схеме</w:t>
            </w:r>
          </w:p>
        </w:tc>
        <w:tc>
          <w:tcPr>
            <w:tcW w:w="1829" w:type="dxa"/>
          </w:tcPr>
          <w:p w:rsidR="00D1314D" w:rsidRPr="00A33BA5" w:rsidRDefault="001E2D40" w:rsidP="00CD5667">
            <w:pPr>
              <w:pStyle w:val="42"/>
              <w:shd w:val="clear" w:color="auto" w:fill="auto"/>
              <w:spacing w:after="0" w:line="240" w:lineRule="auto"/>
            </w:pPr>
            <w:hyperlink w:anchor="P2019" w:history="1">
              <w:r w:rsidR="0009306E" w:rsidRPr="0073283B">
                <w:rPr>
                  <w:b w:val="0"/>
                  <w:sz w:val="22"/>
                  <w:szCs w:val="22"/>
                </w:rPr>
                <w:t>Приложение</w:t>
              </w:r>
              <w:r w:rsidR="00A41A3A" w:rsidRPr="0073283B">
                <w:rPr>
                  <w:b w:val="0"/>
                  <w:sz w:val="22"/>
                  <w:szCs w:val="22"/>
                </w:rPr>
                <w:t xml:space="preserve"> </w:t>
              </w:r>
              <w:r w:rsidR="0013797B">
                <w:rPr>
                  <w:b w:val="0"/>
                  <w:sz w:val="22"/>
                  <w:szCs w:val="22"/>
                </w:rPr>
                <w:t>7</w:t>
              </w:r>
              <w:r w:rsidR="00A41A3A" w:rsidRPr="0073283B">
                <w:rPr>
                  <w:b w:val="0"/>
                  <w:sz w:val="22"/>
                  <w:szCs w:val="22"/>
                </w:rPr>
                <w:t xml:space="preserve"> к технологической схеме</w:t>
              </w:r>
            </w:hyperlink>
          </w:p>
        </w:tc>
        <w:tc>
          <w:tcPr>
            <w:tcW w:w="1219" w:type="dxa"/>
          </w:tcPr>
          <w:p w:rsidR="008673DD" w:rsidRPr="0073283B" w:rsidRDefault="008673D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5D160F" w:rsidRPr="0073283B">
              <w:rPr>
                <w:b w:val="0"/>
                <w:sz w:val="22"/>
                <w:szCs w:val="22"/>
              </w:rPr>
              <w:t>разрешение выд</w:t>
            </w:r>
            <w:r w:rsidR="005D160F" w:rsidRPr="0073283B">
              <w:rPr>
                <w:b w:val="0"/>
                <w:sz w:val="22"/>
                <w:szCs w:val="22"/>
              </w:rPr>
              <w:t>а</w:t>
            </w:r>
            <w:r w:rsidR="005D160F" w:rsidRPr="0073283B">
              <w:rPr>
                <w:b w:val="0"/>
                <w:sz w:val="22"/>
                <w:szCs w:val="22"/>
              </w:rPr>
              <w:t xml:space="preserve">ется </w:t>
            </w:r>
            <w:r w:rsidRPr="0073283B">
              <w:rPr>
                <w:b w:val="0"/>
                <w:sz w:val="22"/>
                <w:szCs w:val="22"/>
              </w:rPr>
              <w:t xml:space="preserve">в </w:t>
            </w:r>
            <w:r w:rsidR="00F335DE">
              <w:rPr>
                <w:b w:val="0"/>
                <w:sz w:val="22"/>
                <w:szCs w:val="22"/>
              </w:rPr>
              <w:t>мин</w:t>
            </w:r>
            <w:r w:rsidR="00F335DE">
              <w:rPr>
                <w:b w:val="0"/>
                <w:sz w:val="22"/>
                <w:szCs w:val="22"/>
              </w:rPr>
              <w:t>и</w:t>
            </w:r>
            <w:r w:rsidR="00F335DE">
              <w:rPr>
                <w:b w:val="0"/>
                <w:sz w:val="22"/>
                <w:szCs w:val="22"/>
              </w:rPr>
              <w:t>стерстве</w:t>
            </w:r>
            <w:r w:rsidR="00F335DE" w:rsidRPr="00F335DE">
              <w:rPr>
                <w:b w:val="0"/>
                <w:sz w:val="22"/>
                <w:szCs w:val="22"/>
              </w:rPr>
              <w:t>;</w:t>
            </w:r>
            <w:r w:rsidR="005D160F"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D1314D" w:rsidRPr="00F335DE" w:rsidRDefault="008673D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5D160F" w:rsidRPr="0073283B">
              <w:rPr>
                <w:b w:val="0"/>
                <w:sz w:val="22"/>
                <w:szCs w:val="22"/>
              </w:rPr>
              <w:t xml:space="preserve"> разр</w:t>
            </w:r>
            <w:r w:rsidR="005D160F" w:rsidRPr="0073283B">
              <w:rPr>
                <w:b w:val="0"/>
                <w:sz w:val="22"/>
                <w:szCs w:val="22"/>
              </w:rPr>
              <w:t>е</w:t>
            </w:r>
            <w:r w:rsidR="005D160F" w:rsidRPr="0073283B">
              <w:rPr>
                <w:b w:val="0"/>
                <w:sz w:val="22"/>
                <w:szCs w:val="22"/>
              </w:rPr>
              <w:t>шение направл</w:t>
            </w:r>
            <w:r w:rsidR="005D160F" w:rsidRPr="0073283B">
              <w:rPr>
                <w:b w:val="0"/>
                <w:sz w:val="22"/>
                <w:szCs w:val="22"/>
              </w:rPr>
              <w:t>я</w:t>
            </w:r>
            <w:r w:rsidR="005D160F" w:rsidRPr="0073283B">
              <w:rPr>
                <w:b w:val="0"/>
                <w:sz w:val="22"/>
                <w:szCs w:val="22"/>
              </w:rPr>
              <w:t>ется з</w:t>
            </w:r>
            <w:r w:rsidR="005D160F" w:rsidRPr="0073283B">
              <w:rPr>
                <w:b w:val="0"/>
                <w:sz w:val="22"/>
                <w:szCs w:val="22"/>
              </w:rPr>
              <w:t>а</w:t>
            </w:r>
            <w:r w:rsidR="005D160F"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="005D160F" w:rsidRPr="0073283B">
              <w:rPr>
                <w:b w:val="0"/>
                <w:sz w:val="22"/>
                <w:szCs w:val="22"/>
              </w:rPr>
              <w:t>в</w:t>
            </w:r>
            <w:r w:rsidR="005D160F" w:rsidRPr="0073283B">
              <w:rPr>
                <w:b w:val="0"/>
                <w:sz w:val="22"/>
                <w:szCs w:val="22"/>
              </w:rPr>
              <w:t>лением с уведо</w:t>
            </w:r>
            <w:r w:rsidR="005D160F" w:rsidRPr="0073283B">
              <w:rPr>
                <w:b w:val="0"/>
                <w:sz w:val="22"/>
                <w:szCs w:val="22"/>
              </w:rPr>
              <w:t>м</w:t>
            </w:r>
            <w:r w:rsidR="005D160F" w:rsidRPr="0073283B">
              <w:rPr>
                <w:b w:val="0"/>
                <w:sz w:val="22"/>
                <w:szCs w:val="22"/>
              </w:rPr>
              <w:t>лением</w:t>
            </w:r>
            <w:r w:rsidR="00F335DE" w:rsidRPr="00F335DE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064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564CB6" w:rsidRPr="00497699" w:rsidTr="0073283B">
        <w:trPr>
          <w:jc w:val="center"/>
        </w:trPr>
        <w:tc>
          <w:tcPr>
            <w:tcW w:w="513" w:type="dxa"/>
          </w:tcPr>
          <w:p w:rsidR="00564CB6" w:rsidRPr="0073283B" w:rsidRDefault="00564CB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9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497699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ласти;</w:t>
            </w:r>
          </w:p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2.указывается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отрицательный</w:t>
            </w:r>
          </w:p>
        </w:tc>
        <w:tc>
          <w:tcPr>
            <w:tcW w:w="2268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829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219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1.выдается в </w:t>
            </w:r>
            <w:r w:rsidR="00407811">
              <w:rPr>
                <w:b w:val="0"/>
                <w:sz w:val="22"/>
                <w:szCs w:val="22"/>
              </w:rPr>
              <w:t>мин</w:t>
            </w:r>
            <w:r w:rsidR="00407811">
              <w:rPr>
                <w:b w:val="0"/>
                <w:sz w:val="22"/>
                <w:szCs w:val="22"/>
              </w:rPr>
              <w:t>и</w:t>
            </w:r>
            <w:r w:rsidR="00407811">
              <w:rPr>
                <w:b w:val="0"/>
                <w:sz w:val="22"/>
                <w:szCs w:val="22"/>
              </w:rPr>
              <w:t>стерстве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497699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407811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 о вручении</w:t>
            </w:r>
            <w:r w:rsidR="00ED4BCF" w:rsidRPr="0073283B">
              <w:rPr>
                <w:b w:val="0"/>
                <w:sz w:val="22"/>
                <w:szCs w:val="22"/>
              </w:rPr>
              <w:t>;</w:t>
            </w:r>
          </w:p>
          <w:p w:rsidR="00ED4BCF" w:rsidRPr="0073283B" w:rsidRDefault="00ED4B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943C8E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 xml:space="preserve"> напра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ления, подп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санного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подписью, на адрес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 почты.</w:t>
            </w:r>
          </w:p>
        </w:tc>
        <w:tc>
          <w:tcPr>
            <w:tcW w:w="1064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EF1CF6" w:rsidRPr="0073283B" w:rsidTr="0073283B">
        <w:trPr>
          <w:jc w:val="center"/>
        </w:trPr>
        <w:tc>
          <w:tcPr>
            <w:tcW w:w="15024" w:type="dxa"/>
            <w:gridSpan w:val="9"/>
          </w:tcPr>
          <w:p w:rsidR="00EF1CF6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rPr>
                <w:b w:val="0"/>
                <w:sz w:val="22"/>
                <w:szCs w:val="22"/>
              </w:rPr>
              <w:t>2.</w:t>
            </w:r>
            <w:r w:rsidR="00537A62"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="00537A62" w:rsidRPr="0073283B">
              <w:rPr>
                <w:sz w:val="22"/>
                <w:szCs w:val="22"/>
              </w:rPr>
              <w:t xml:space="preserve"> </w:t>
            </w:r>
          </w:p>
        </w:tc>
      </w:tr>
      <w:tr w:rsidR="00EF1CF6" w:rsidTr="0073283B">
        <w:trPr>
          <w:jc w:val="center"/>
        </w:trPr>
        <w:tc>
          <w:tcPr>
            <w:tcW w:w="513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EF1CF6" w:rsidRPr="00FC2094" w:rsidRDefault="00537A62" w:rsidP="0073283B">
            <w:pPr>
              <w:pStyle w:val="42"/>
              <w:shd w:val="clear" w:color="auto" w:fill="auto"/>
              <w:spacing w:after="0" w:line="240" w:lineRule="auto"/>
              <w:ind w:right="-20"/>
              <w:jc w:val="center"/>
            </w:pPr>
            <w:r w:rsidRPr="00FC2094">
              <w:rPr>
                <w:b w:val="0"/>
                <w:sz w:val="22"/>
                <w:szCs w:val="22"/>
              </w:rPr>
              <w:t>Разрешение на ос</w:t>
            </w:r>
            <w:r w:rsidRPr="00FC2094">
              <w:rPr>
                <w:b w:val="0"/>
                <w:sz w:val="22"/>
                <w:szCs w:val="22"/>
              </w:rPr>
              <w:t>у</w:t>
            </w:r>
            <w:r w:rsidRPr="00FC2094">
              <w:rPr>
                <w:b w:val="0"/>
                <w:sz w:val="22"/>
                <w:szCs w:val="22"/>
              </w:rPr>
              <w:t>ществление деятел</w:t>
            </w:r>
            <w:r w:rsidRPr="00FC2094">
              <w:rPr>
                <w:b w:val="0"/>
                <w:sz w:val="22"/>
                <w:szCs w:val="22"/>
              </w:rPr>
              <w:t>ь</w:t>
            </w:r>
            <w:r w:rsidRPr="00FC2094">
              <w:rPr>
                <w:b w:val="0"/>
                <w:sz w:val="22"/>
                <w:szCs w:val="22"/>
              </w:rPr>
              <w:lastRenderedPageBreak/>
              <w:t>ности по перевозке пассажиров и багажа легковым такси на территории Астр</w:t>
            </w:r>
            <w:r w:rsidRPr="00FC2094">
              <w:rPr>
                <w:b w:val="0"/>
                <w:sz w:val="22"/>
                <w:szCs w:val="22"/>
              </w:rPr>
              <w:t>а</w:t>
            </w:r>
            <w:r w:rsidRPr="00FC2094">
              <w:rPr>
                <w:b w:val="0"/>
                <w:sz w:val="22"/>
                <w:szCs w:val="22"/>
              </w:rPr>
              <w:t xml:space="preserve">ханской области </w:t>
            </w:r>
          </w:p>
        </w:tc>
        <w:tc>
          <w:tcPr>
            <w:tcW w:w="2127" w:type="dxa"/>
          </w:tcPr>
          <w:p w:rsidR="00C36FFD" w:rsidRPr="00C36FFD" w:rsidRDefault="00C36FFD" w:rsidP="00C36FF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C36FFD">
              <w:rPr>
                <w:b w:val="0"/>
                <w:sz w:val="22"/>
                <w:szCs w:val="22"/>
              </w:rPr>
              <w:lastRenderedPageBreak/>
              <w:t>Согласно пост</w:t>
            </w:r>
            <w:r w:rsidRPr="00C36FFD">
              <w:rPr>
                <w:b w:val="0"/>
                <w:sz w:val="22"/>
                <w:szCs w:val="22"/>
              </w:rPr>
              <w:t>а</w:t>
            </w:r>
            <w:r w:rsidRPr="00C36FFD">
              <w:rPr>
                <w:b w:val="0"/>
                <w:sz w:val="22"/>
                <w:szCs w:val="22"/>
              </w:rPr>
              <w:t>новлению Прав</w:t>
            </w:r>
            <w:r w:rsidRPr="00C36FFD">
              <w:rPr>
                <w:b w:val="0"/>
                <w:sz w:val="22"/>
                <w:szCs w:val="22"/>
              </w:rPr>
              <w:t>и</w:t>
            </w:r>
            <w:r w:rsidRPr="00C36FFD">
              <w:rPr>
                <w:b w:val="0"/>
                <w:sz w:val="22"/>
                <w:szCs w:val="22"/>
              </w:rPr>
              <w:lastRenderedPageBreak/>
              <w:t>тельства Астраха</w:t>
            </w:r>
            <w:r w:rsidRPr="00C36FFD">
              <w:rPr>
                <w:b w:val="0"/>
                <w:sz w:val="22"/>
                <w:szCs w:val="22"/>
              </w:rPr>
              <w:t>н</w:t>
            </w:r>
            <w:r w:rsidRPr="00C36FFD"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 w:rsidRPr="00C36FFD">
              <w:rPr>
                <w:b w:val="0"/>
                <w:sz w:val="22"/>
                <w:szCs w:val="22"/>
              </w:rPr>
              <w:t>а</w:t>
            </w:r>
            <w:r w:rsidRPr="00C36FFD">
              <w:rPr>
                <w:b w:val="0"/>
                <w:sz w:val="22"/>
                <w:szCs w:val="22"/>
              </w:rPr>
              <w:t>ханской области»:</w:t>
            </w:r>
          </w:p>
          <w:p w:rsidR="00F83C84" w:rsidRPr="0073283B" w:rsidRDefault="00F83C84" w:rsidP="00C36FF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C36FFD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азмер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- формат А5. В разрешении указ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ваются: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наименование уполномоченного органа, выдавшего разрешение (</w:t>
            </w:r>
            <w:r w:rsidR="00011BFF">
              <w:rPr>
                <w:b w:val="0"/>
                <w:sz w:val="22"/>
                <w:szCs w:val="22"/>
              </w:rPr>
              <w:t>мин</w:t>
            </w:r>
            <w:r w:rsidR="00011BFF">
              <w:rPr>
                <w:b w:val="0"/>
                <w:sz w:val="22"/>
                <w:szCs w:val="22"/>
              </w:rPr>
              <w:t>и</w:t>
            </w:r>
            <w:r w:rsidR="00011BFF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но-правовая форма юридического лица, 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фамилия, имя и (в случае если имее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ся) отчество ИП, место его жител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ства, данные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 (паспорт);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марка, модель и государственный регистрационный </w:t>
            </w:r>
            <w:r w:rsidRPr="0073283B">
              <w:rPr>
                <w:b w:val="0"/>
                <w:sz w:val="22"/>
                <w:szCs w:val="22"/>
              </w:rPr>
              <w:lastRenderedPageBreak/>
              <w:t>знак транспортного средства, испол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F83C84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C83711" w:rsidRPr="00C83711" w:rsidRDefault="00C83711" w:rsidP="008D5B0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Разрешение </w:t>
            </w:r>
            <w:r w:rsidR="000D3E00">
              <w:rPr>
                <w:b w:val="0"/>
                <w:sz w:val="22"/>
                <w:szCs w:val="22"/>
              </w:rPr>
              <w:t>печ</w:t>
            </w:r>
            <w:r w:rsidR="000D3E00">
              <w:rPr>
                <w:b w:val="0"/>
                <w:sz w:val="22"/>
                <w:szCs w:val="22"/>
              </w:rPr>
              <w:t>а</w:t>
            </w:r>
            <w:r w:rsidR="000D3E00">
              <w:rPr>
                <w:b w:val="0"/>
                <w:sz w:val="22"/>
                <w:szCs w:val="22"/>
              </w:rPr>
              <w:t>тается</w:t>
            </w:r>
            <w:r>
              <w:rPr>
                <w:b w:val="0"/>
                <w:sz w:val="22"/>
                <w:szCs w:val="22"/>
              </w:rPr>
              <w:t xml:space="preserve"> на бланке, </w:t>
            </w:r>
            <w:r w:rsidRPr="00C83711">
              <w:rPr>
                <w:b w:val="0"/>
                <w:sz w:val="22"/>
                <w:szCs w:val="22"/>
              </w:rPr>
              <w:t>который изготовлен типографическим способом со сп</w:t>
            </w:r>
            <w:r w:rsidRPr="00C83711">
              <w:rPr>
                <w:b w:val="0"/>
                <w:sz w:val="22"/>
                <w:szCs w:val="22"/>
              </w:rPr>
              <w:t>е</w:t>
            </w:r>
            <w:r w:rsidRPr="00C83711">
              <w:rPr>
                <w:b w:val="0"/>
                <w:sz w:val="22"/>
                <w:szCs w:val="22"/>
              </w:rPr>
              <w:t>циальной защитой от подделки и о</w:t>
            </w:r>
            <w:r w:rsidRPr="00C83711">
              <w:rPr>
                <w:b w:val="0"/>
                <w:sz w:val="22"/>
                <w:szCs w:val="22"/>
              </w:rPr>
              <w:t>т</w:t>
            </w:r>
            <w:r w:rsidRPr="00C83711">
              <w:rPr>
                <w:b w:val="0"/>
                <w:sz w:val="22"/>
                <w:szCs w:val="22"/>
              </w:rPr>
              <w:t>носящийся к защ</w:t>
            </w:r>
            <w:r w:rsidRPr="00C83711">
              <w:rPr>
                <w:b w:val="0"/>
                <w:sz w:val="22"/>
                <w:szCs w:val="22"/>
              </w:rPr>
              <w:t>и</w:t>
            </w:r>
            <w:r w:rsidRPr="00C83711">
              <w:rPr>
                <w:b w:val="0"/>
                <w:sz w:val="22"/>
                <w:szCs w:val="22"/>
              </w:rPr>
              <w:t>щенной полигр</w:t>
            </w:r>
            <w:r w:rsidRPr="00C83711">
              <w:rPr>
                <w:b w:val="0"/>
                <w:sz w:val="22"/>
                <w:szCs w:val="22"/>
              </w:rPr>
              <w:t>а</w:t>
            </w:r>
            <w:r w:rsidRPr="00C83711">
              <w:rPr>
                <w:b w:val="0"/>
                <w:sz w:val="22"/>
                <w:szCs w:val="22"/>
              </w:rPr>
              <w:t>фической проду</w:t>
            </w:r>
            <w:r w:rsidRPr="00C83711">
              <w:rPr>
                <w:b w:val="0"/>
                <w:sz w:val="22"/>
                <w:szCs w:val="22"/>
              </w:rPr>
              <w:t>к</w:t>
            </w:r>
            <w:r w:rsidRPr="00C83711">
              <w:rPr>
                <w:b w:val="0"/>
                <w:sz w:val="22"/>
                <w:szCs w:val="22"/>
              </w:rPr>
              <w:t>ции уровня «В».</w:t>
            </w:r>
          </w:p>
          <w:p w:rsidR="00F83C84" w:rsidRPr="0073283B" w:rsidRDefault="00F83C84" w:rsidP="008D5B0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ласти.</w:t>
            </w:r>
          </w:p>
          <w:p w:rsidR="00EF1CF6" w:rsidRPr="0073283B" w:rsidRDefault="00F83C84" w:rsidP="008D5B0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3. ставится печать </w:t>
            </w:r>
            <w:r w:rsidR="008D5B05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:rsidR="00EF1CF6" w:rsidRPr="00A33BA5" w:rsidRDefault="00537A62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EF1CF6" w:rsidRPr="00C36FFD" w:rsidRDefault="00C36FFD" w:rsidP="00C36FF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C36FFD">
              <w:rPr>
                <w:b w:val="0"/>
                <w:sz w:val="22"/>
                <w:szCs w:val="22"/>
              </w:rPr>
              <w:t>Приложение 6 к те</w:t>
            </w:r>
            <w:r w:rsidRPr="00C36FFD">
              <w:rPr>
                <w:b w:val="0"/>
                <w:sz w:val="22"/>
                <w:szCs w:val="22"/>
              </w:rPr>
              <w:t>х</w:t>
            </w:r>
            <w:r w:rsidRPr="00C36FFD">
              <w:rPr>
                <w:b w:val="0"/>
                <w:sz w:val="22"/>
                <w:szCs w:val="22"/>
              </w:rPr>
              <w:t xml:space="preserve">нологической схеме </w:t>
            </w:r>
          </w:p>
        </w:tc>
        <w:tc>
          <w:tcPr>
            <w:tcW w:w="1829" w:type="dxa"/>
          </w:tcPr>
          <w:p w:rsidR="00EF1CF6" w:rsidRPr="00A33BA5" w:rsidRDefault="00C36FFD" w:rsidP="00D14961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C36FFD">
              <w:rPr>
                <w:b w:val="0"/>
                <w:sz w:val="22"/>
                <w:szCs w:val="22"/>
              </w:rPr>
              <w:t xml:space="preserve">Приложение </w:t>
            </w:r>
            <w:r>
              <w:rPr>
                <w:b w:val="0"/>
                <w:sz w:val="22"/>
                <w:szCs w:val="22"/>
              </w:rPr>
              <w:t>7</w:t>
            </w:r>
            <w:r w:rsidRPr="00C36FFD">
              <w:rPr>
                <w:b w:val="0"/>
                <w:sz w:val="22"/>
                <w:szCs w:val="22"/>
              </w:rPr>
              <w:t xml:space="preserve"> к технологической </w:t>
            </w:r>
            <w:r w:rsidRPr="00C36FFD">
              <w:rPr>
                <w:b w:val="0"/>
                <w:sz w:val="22"/>
                <w:szCs w:val="22"/>
              </w:rPr>
              <w:lastRenderedPageBreak/>
              <w:t>схеме</w:t>
            </w:r>
          </w:p>
        </w:tc>
        <w:tc>
          <w:tcPr>
            <w:tcW w:w="1219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1.разрешение выд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lastRenderedPageBreak/>
              <w:t xml:space="preserve">ется в </w:t>
            </w:r>
            <w:r w:rsidR="00527BF4">
              <w:rPr>
                <w:b w:val="0"/>
                <w:sz w:val="22"/>
                <w:szCs w:val="22"/>
              </w:rPr>
              <w:t>мин</w:t>
            </w:r>
            <w:r w:rsidR="00527BF4">
              <w:rPr>
                <w:b w:val="0"/>
                <w:sz w:val="22"/>
                <w:szCs w:val="22"/>
              </w:rPr>
              <w:t>и</w:t>
            </w:r>
            <w:r w:rsidR="00527BF4">
              <w:rPr>
                <w:b w:val="0"/>
                <w:sz w:val="22"/>
                <w:szCs w:val="22"/>
              </w:rPr>
              <w:t>стерстве</w:t>
            </w:r>
            <w:r w:rsidR="00527BF4" w:rsidRPr="00DE2721">
              <w:rPr>
                <w:b w:val="0"/>
                <w:sz w:val="22"/>
                <w:szCs w:val="22"/>
              </w:rPr>
              <w:t>;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EF1CF6" w:rsidRPr="00A33BA5" w:rsidRDefault="003F2303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2.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шение направл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ется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</w:t>
            </w:r>
            <w:r w:rsidRPr="00A33BA5">
              <w:t xml:space="preserve"> </w:t>
            </w:r>
            <w:r w:rsidRPr="0073283B">
              <w:rPr>
                <w:b w:val="0"/>
                <w:sz w:val="22"/>
                <w:szCs w:val="22"/>
              </w:rPr>
              <w:t>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  <w:tc>
          <w:tcPr>
            <w:tcW w:w="1064" w:type="dxa"/>
          </w:tcPr>
          <w:p w:rsidR="00EF1CF6" w:rsidRPr="00A33BA5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lastRenderedPageBreak/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предус</w:t>
            </w:r>
            <w:r w:rsidRPr="0073283B">
              <w:rPr>
                <w:b w:val="0"/>
                <w:sz w:val="22"/>
                <w:szCs w:val="22"/>
              </w:rPr>
              <w:lastRenderedPageBreak/>
              <w:t>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3F2303" w:rsidRPr="0073283B" w:rsidTr="0073283B">
        <w:trPr>
          <w:jc w:val="center"/>
        </w:trPr>
        <w:tc>
          <w:tcPr>
            <w:tcW w:w="513" w:type="dxa"/>
          </w:tcPr>
          <w:p w:rsidR="003F2303" w:rsidRPr="0073283B" w:rsidRDefault="003F230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9" w:type="dxa"/>
          </w:tcPr>
          <w:p w:rsidR="003F2303" w:rsidRPr="0073283B" w:rsidRDefault="003F2303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lastRenderedPageBreak/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ласти;</w:t>
            </w:r>
          </w:p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2.указывается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3F2303" w:rsidRPr="0073283B" w:rsidRDefault="003F2303" w:rsidP="00B1350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отрицательный</w:t>
            </w:r>
          </w:p>
        </w:tc>
        <w:tc>
          <w:tcPr>
            <w:tcW w:w="2268" w:type="dxa"/>
          </w:tcPr>
          <w:p w:rsidR="003F2303" w:rsidRPr="00A33BA5" w:rsidRDefault="00C1339F" w:rsidP="00C1339F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829" w:type="dxa"/>
          </w:tcPr>
          <w:p w:rsidR="003F2303" w:rsidRPr="00A33BA5" w:rsidRDefault="00C1339F" w:rsidP="00C1339F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C1339F">
              <w:t>-</w:t>
            </w:r>
          </w:p>
        </w:tc>
        <w:tc>
          <w:tcPr>
            <w:tcW w:w="1219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1.выдается в </w:t>
            </w:r>
            <w:r w:rsidR="00A07451">
              <w:rPr>
                <w:b w:val="0"/>
                <w:sz w:val="22"/>
                <w:szCs w:val="22"/>
              </w:rPr>
              <w:t>мин</w:t>
            </w:r>
            <w:r w:rsidR="00A07451">
              <w:rPr>
                <w:b w:val="0"/>
                <w:sz w:val="22"/>
                <w:szCs w:val="22"/>
              </w:rPr>
              <w:t>и</w:t>
            </w:r>
            <w:r w:rsidR="00A07451">
              <w:rPr>
                <w:b w:val="0"/>
                <w:sz w:val="22"/>
                <w:szCs w:val="22"/>
              </w:rPr>
              <w:t>стерстве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DD3F26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A07451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</w:t>
            </w:r>
            <w:r w:rsidRPr="0073283B">
              <w:rPr>
                <w:b w:val="0"/>
                <w:sz w:val="22"/>
                <w:szCs w:val="22"/>
              </w:rPr>
              <w:lastRenderedPageBreak/>
              <w:t>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</w:t>
            </w:r>
            <w:r w:rsidR="00DD3F26" w:rsidRPr="0073283B">
              <w:rPr>
                <w:b w:val="0"/>
                <w:sz w:val="22"/>
                <w:szCs w:val="22"/>
              </w:rPr>
              <w:t xml:space="preserve"> уведо</w:t>
            </w:r>
            <w:r w:rsidR="00DD3F26" w:rsidRPr="0073283B">
              <w:rPr>
                <w:b w:val="0"/>
                <w:sz w:val="22"/>
                <w:szCs w:val="22"/>
              </w:rPr>
              <w:t>м</w:t>
            </w:r>
            <w:r w:rsidR="00DD3F26" w:rsidRPr="0073283B">
              <w:rPr>
                <w:b w:val="0"/>
                <w:sz w:val="22"/>
                <w:szCs w:val="22"/>
              </w:rPr>
              <w:t>лением о вручении;</w:t>
            </w:r>
          </w:p>
          <w:p w:rsidR="003F2303" w:rsidRPr="0073283B" w:rsidRDefault="00DD3F26" w:rsidP="00CD7F8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CD7F82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направление ув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домления, подп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санного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подписью, на адрес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 почты.</w:t>
            </w:r>
          </w:p>
        </w:tc>
        <w:tc>
          <w:tcPr>
            <w:tcW w:w="1064" w:type="dxa"/>
          </w:tcPr>
          <w:p w:rsidR="003F2303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3F2303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537A62" w:rsidTr="0073283B">
        <w:trPr>
          <w:jc w:val="center"/>
        </w:trPr>
        <w:tc>
          <w:tcPr>
            <w:tcW w:w="15024" w:type="dxa"/>
            <w:gridSpan w:val="9"/>
          </w:tcPr>
          <w:p w:rsidR="00537A62" w:rsidRDefault="00885A28" w:rsidP="0073283B">
            <w:pPr>
              <w:pStyle w:val="42"/>
              <w:shd w:val="clear" w:color="auto" w:fill="auto"/>
              <w:spacing w:after="0" w:line="240" w:lineRule="auto"/>
            </w:pPr>
            <w:r>
              <w:rPr>
                <w:b w:val="0"/>
                <w:color w:val="000000"/>
                <w:sz w:val="22"/>
                <w:szCs w:val="22"/>
              </w:rPr>
              <w:lastRenderedPageBreak/>
              <w:t>3.</w:t>
            </w:r>
            <w:r w:rsidR="00537A62" w:rsidRPr="00830A73">
              <w:rPr>
                <w:b w:val="0"/>
                <w:color w:val="000000"/>
                <w:sz w:val="22"/>
                <w:szCs w:val="22"/>
              </w:rPr>
              <w:t>Выдача дубликата разрешения</w:t>
            </w:r>
            <w:r w:rsidR="00537A62" w:rsidRPr="0073283B">
              <w:rPr>
                <w:b w:val="0"/>
                <w:sz w:val="22"/>
                <w:szCs w:val="22"/>
              </w:rPr>
              <w:t xml:space="preserve">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37A62" w:rsidTr="0073283B">
        <w:trPr>
          <w:jc w:val="center"/>
        </w:trPr>
        <w:tc>
          <w:tcPr>
            <w:tcW w:w="513" w:type="dxa"/>
          </w:tcPr>
          <w:p w:rsidR="00537A62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537A62" w:rsidRPr="00A33BA5" w:rsidRDefault="00537A62" w:rsidP="0073283B">
            <w:pPr>
              <w:pStyle w:val="42"/>
              <w:shd w:val="clear" w:color="auto" w:fill="auto"/>
              <w:spacing w:after="0" w:line="240" w:lineRule="auto"/>
              <w:ind w:right="-20"/>
            </w:pPr>
            <w:r w:rsidRPr="0073283B">
              <w:rPr>
                <w:b w:val="0"/>
                <w:sz w:val="22"/>
                <w:szCs w:val="22"/>
              </w:rPr>
              <w:t>Разрешение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ности по перевозке пассажиров и багажа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</w:t>
            </w:r>
          </w:p>
        </w:tc>
        <w:tc>
          <w:tcPr>
            <w:tcW w:w="2127" w:type="dxa"/>
          </w:tcPr>
          <w:p w:rsidR="00691F26" w:rsidRDefault="00691F26" w:rsidP="00691F26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691F26">
              <w:rPr>
                <w:b w:val="0"/>
                <w:sz w:val="22"/>
                <w:szCs w:val="22"/>
              </w:rPr>
              <w:t>Согласно пост</w:t>
            </w:r>
            <w:r w:rsidRPr="00691F26">
              <w:rPr>
                <w:b w:val="0"/>
                <w:sz w:val="22"/>
                <w:szCs w:val="22"/>
              </w:rPr>
              <w:t>а</w:t>
            </w:r>
            <w:r w:rsidRPr="00691F26">
              <w:rPr>
                <w:b w:val="0"/>
                <w:sz w:val="22"/>
                <w:szCs w:val="22"/>
              </w:rPr>
              <w:t>новлению Прав</w:t>
            </w:r>
            <w:r w:rsidRPr="00691F26">
              <w:rPr>
                <w:b w:val="0"/>
                <w:sz w:val="22"/>
                <w:szCs w:val="22"/>
              </w:rPr>
              <w:t>и</w:t>
            </w:r>
            <w:r w:rsidRPr="00691F26">
              <w:rPr>
                <w:b w:val="0"/>
                <w:sz w:val="22"/>
                <w:szCs w:val="22"/>
              </w:rPr>
              <w:t>тельства Астраха</w:t>
            </w:r>
            <w:r w:rsidRPr="00691F26">
              <w:rPr>
                <w:b w:val="0"/>
                <w:sz w:val="22"/>
                <w:szCs w:val="22"/>
              </w:rPr>
              <w:t>н</w:t>
            </w:r>
            <w:r w:rsidRPr="00691F26"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 w:rsidRPr="00691F26">
              <w:rPr>
                <w:b w:val="0"/>
                <w:sz w:val="22"/>
                <w:szCs w:val="22"/>
              </w:rPr>
              <w:t>а</w:t>
            </w:r>
            <w:r w:rsidRPr="00691F26">
              <w:rPr>
                <w:b w:val="0"/>
                <w:sz w:val="22"/>
                <w:szCs w:val="22"/>
              </w:rPr>
              <w:t>ханской области»:</w:t>
            </w:r>
          </w:p>
          <w:p w:rsidR="00DD3F26" w:rsidRPr="0073283B" w:rsidRDefault="00DD3F26" w:rsidP="00691F26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691F26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азмер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- формат А5. В разрешении указ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ваются: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наименование уполномоченного органа, выдавшего </w:t>
            </w:r>
            <w:r w:rsidRPr="0073283B">
              <w:rPr>
                <w:b w:val="0"/>
                <w:sz w:val="22"/>
                <w:szCs w:val="22"/>
              </w:rPr>
              <w:lastRenderedPageBreak/>
              <w:t>разрешение (</w:t>
            </w:r>
            <w:r w:rsidR="00A0167D">
              <w:rPr>
                <w:b w:val="0"/>
                <w:sz w:val="22"/>
                <w:szCs w:val="22"/>
              </w:rPr>
              <w:t>мин</w:t>
            </w:r>
            <w:r w:rsidR="00A0167D">
              <w:rPr>
                <w:b w:val="0"/>
                <w:sz w:val="22"/>
                <w:szCs w:val="22"/>
              </w:rPr>
              <w:t>и</w:t>
            </w:r>
            <w:r w:rsidR="00A0167D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но-правовая форма юридического лица, 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 - фамилия, имя и (в случае если имеется) отчество ИП, место его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тельства, данные документа, удост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веряющего его личность (паспорт);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марка, модель и государственный регистрационный знак транспортного средства, испол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DD3F26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1807E4" w:rsidRPr="0073283B" w:rsidRDefault="001807E4" w:rsidP="00996EDD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807E4">
              <w:rPr>
                <w:b w:val="0"/>
                <w:sz w:val="22"/>
                <w:szCs w:val="22"/>
              </w:rPr>
              <w:t>Разрешение печ</w:t>
            </w:r>
            <w:r w:rsidRPr="001807E4">
              <w:rPr>
                <w:b w:val="0"/>
                <w:sz w:val="22"/>
                <w:szCs w:val="22"/>
              </w:rPr>
              <w:t>а</w:t>
            </w:r>
            <w:r w:rsidRPr="001807E4">
              <w:rPr>
                <w:b w:val="0"/>
                <w:sz w:val="22"/>
                <w:szCs w:val="22"/>
              </w:rPr>
              <w:t>тается на бланке, который изготовлен типографическим способом со сп</w:t>
            </w:r>
            <w:r w:rsidRPr="001807E4">
              <w:rPr>
                <w:b w:val="0"/>
                <w:sz w:val="22"/>
                <w:szCs w:val="22"/>
              </w:rPr>
              <w:t>е</w:t>
            </w:r>
            <w:r w:rsidRPr="001807E4">
              <w:rPr>
                <w:b w:val="0"/>
                <w:sz w:val="22"/>
                <w:szCs w:val="22"/>
              </w:rPr>
              <w:t xml:space="preserve">циальной защитой </w:t>
            </w:r>
            <w:r w:rsidRPr="001807E4">
              <w:rPr>
                <w:b w:val="0"/>
                <w:sz w:val="22"/>
                <w:szCs w:val="22"/>
              </w:rPr>
              <w:lastRenderedPageBreak/>
              <w:t>от подделки и о</w:t>
            </w:r>
            <w:r w:rsidRPr="001807E4">
              <w:rPr>
                <w:b w:val="0"/>
                <w:sz w:val="22"/>
                <w:szCs w:val="22"/>
              </w:rPr>
              <w:t>т</w:t>
            </w:r>
            <w:r w:rsidRPr="001807E4">
              <w:rPr>
                <w:b w:val="0"/>
                <w:sz w:val="22"/>
                <w:szCs w:val="22"/>
              </w:rPr>
              <w:t>носящийся к защ</w:t>
            </w:r>
            <w:r w:rsidRPr="001807E4">
              <w:rPr>
                <w:b w:val="0"/>
                <w:sz w:val="22"/>
                <w:szCs w:val="22"/>
              </w:rPr>
              <w:t>и</w:t>
            </w:r>
            <w:r w:rsidRPr="001807E4">
              <w:rPr>
                <w:b w:val="0"/>
                <w:sz w:val="22"/>
                <w:szCs w:val="22"/>
              </w:rPr>
              <w:t>щенной полигр</w:t>
            </w:r>
            <w:r w:rsidRPr="001807E4">
              <w:rPr>
                <w:b w:val="0"/>
                <w:sz w:val="22"/>
                <w:szCs w:val="22"/>
              </w:rPr>
              <w:t>а</w:t>
            </w:r>
            <w:r w:rsidRPr="001807E4">
              <w:rPr>
                <w:b w:val="0"/>
                <w:sz w:val="22"/>
                <w:szCs w:val="22"/>
              </w:rPr>
              <w:t>фической проду</w:t>
            </w:r>
            <w:r w:rsidRPr="001807E4">
              <w:rPr>
                <w:b w:val="0"/>
                <w:sz w:val="22"/>
                <w:szCs w:val="22"/>
              </w:rPr>
              <w:t>к</w:t>
            </w:r>
            <w:r w:rsidRPr="001807E4">
              <w:rPr>
                <w:b w:val="0"/>
                <w:sz w:val="22"/>
                <w:szCs w:val="22"/>
              </w:rPr>
              <w:t>ции уровня «В».</w:t>
            </w:r>
          </w:p>
          <w:p w:rsidR="00DD3F26" w:rsidRPr="0073283B" w:rsidRDefault="00DD3F26" w:rsidP="00996EDD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</w:t>
            </w:r>
            <w:r w:rsidRPr="0073283B">
              <w:rPr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ласти.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3. ставится печать </w:t>
            </w:r>
            <w:r w:rsidR="00581664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  <w:p w:rsidR="00537A62" w:rsidRPr="0073283B" w:rsidRDefault="00537A6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835" w:type="dxa"/>
          </w:tcPr>
          <w:p w:rsidR="00537A62" w:rsidRPr="00A33BA5" w:rsidRDefault="00537A62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537A62" w:rsidRPr="00F630BB" w:rsidRDefault="00F630B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F630BB">
              <w:rPr>
                <w:b w:val="0"/>
                <w:sz w:val="22"/>
                <w:szCs w:val="22"/>
              </w:rPr>
              <w:t>Приложение 6 к те</w:t>
            </w:r>
            <w:r w:rsidRPr="00F630BB">
              <w:rPr>
                <w:b w:val="0"/>
                <w:sz w:val="22"/>
                <w:szCs w:val="22"/>
              </w:rPr>
              <w:t>х</w:t>
            </w:r>
            <w:r w:rsidRPr="00F630BB">
              <w:rPr>
                <w:b w:val="0"/>
                <w:sz w:val="22"/>
                <w:szCs w:val="22"/>
              </w:rPr>
              <w:t>нологической схеме</w:t>
            </w:r>
          </w:p>
        </w:tc>
        <w:tc>
          <w:tcPr>
            <w:tcW w:w="1829" w:type="dxa"/>
          </w:tcPr>
          <w:p w:rsidR="00537A62" w:rsidRPr="00A33BA5" w:rsidRDefault="00F630BB" w:rsidP="00F630BB">
            <w:pPr>
              <w:pStyle w:val="42"/>
              <w:shd w:val="clear" w:color="auto" w:fill="auto"/>
              <w:spacing w:after="0" w:line="240" w:lineRule="auto"/>
            </w:pPr>
            <w:r w:rsidRPr="00F630BB">
              <w:rPr>
                <w:b w:val="0"/>
                <w:sz w:val="22"/>
                <w:szCs w:val="22"/>
              </w:rPr>
              <w:t xml:space="preserve">Приложение </w:t>
            </w:r>
            <w:r>
              <w:rPr>
                <w:b w:val="0"/>
                <w:sz w:val="22"/>
                <w:szCs w:val="22"/>
              </w:rPr>
              <w:t>7</w:t>
            </w:r>
            <w:r w:rsidRPr="00F630BB">
              <w:rPr>
                <w:b w:val="0"/>
                <w:sz w:val="22"/>
                <w:szCs w:val="22"/>
              </w:rPr>
              <w:t xml:space="preserve"> к технологической схеме</w:t>
            </w:r>
          </w:p>
        </w:tc>
        <w:tc>
          <w:tcPr>
            <w:tcW w:w="1219" w:type="dxa"/>
          </w:tcPr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1.разрешение выд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ется в </w:t>
            </w:r>
            <w:r w:rsidR="00867D76">
              <w:rPr>
                <w:b w:val="0"/>
                <w:sz w:val="22"/>
                <w:szCs w:val="22"/>
              </w:rPr>
              <w:t>мин</w:t>
            </w:r>
            <w:r w:rsidR="00867D76">
              <w:rPr>
                <w:b w:val="0"/>
                <w:sz w:val="22"/>
                <w:szCs w:val="22"/>
              </w:rPr>
              <w:t>и</w:t>
            </w:r>
            <w:r w:rsidR="00867D76">
              <w:rPr>
                <w:b w:val="0"/>
                <w:sz w:val="22"/>
                <w:szCs w:val="22"/>
              </w:rPr>
              <w:t>стерстве</w:t>
            </w:r>
            <w:r w:rsidR="00867D76" w:rsidRPr="00DE2721">
              <w:rPr>
                <w:b w:val="0"/>
                <w:sz w:val="22"/>
                <w:szCs w:val="22"/>
              </w:rPr>
              <w:t>;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537A62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шение направл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ется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  <w:tc>
          <w:tcPr>
            <w:tcW w:w="1064" w:type="dxa"/>
          </w:tcPr>
          <w:p w:rsidR="00537A62" w:rsidRPr="00A33BA5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537A62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</w:tbl>
    <w:p w:rsidR="00EF7E90" w:rsidRDefault="00EF7E90" w:rsidP="00CC2492">
      <w:pPr>
        <w:pStyle w:val="42"/>
        <w:shd w:val="clear" w:color="auto" w:fill="auto"/>
        <w:spacing w:after="0" w:line="240" w:lineRule="auto"/>
        <w:sectPr w:rsidR="00EF7E90" w:rsidSect="00EF7E90"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7. «Технологические процессы предоставления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368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2028"/>
        <w:gridCol w:w="2545"/>
        <w:gridCol w:w="1864"/>
        <w:gridCol w:w="1914"/>
        <w:gridCol w:w="2695"/>
        <w:gridCol w:w="2125"/>
      </w:tblGrid>
      <w:tr w:rsidR="00FF582A" w:rsidTr="0073283B">
        <w:tc>
          <w:tcPr>
            <w:tcW w:w="513" w:type="dxa"/>
          </w:tcPr>
          <w:p w:rsidR="00E7131B" w:rsidRDefault="00E7131B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b w:val="0"/>
                <w:sz w:val="22"/>
                <w:szCs w:val="22"/>
              </w:rPr>
              <w:t>п</w:t>
            </w:r>
            <w:proofErr w:type="gramEnd"/>
            <w:r w:rsidRPr="0073283B">
              <w:rPr>
                <w:b w:val="0"/>
                <w:sz w:val="22"/>
                <w:szCs w:val="22"/>
              </w:rPr>
              <w:t>/п</w:t>
            </w:r>
          </w:p>
        </w:tc>
        <w:tc>
          <w:tcPr>
            <w:tcW w:w="2028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54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Особенности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процесса</w:t>
            </w:r>
          </w:p>
        </w:tc>
        <w:tc>
          <w:tcPr>
            <w:tcW w:w="186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(процесса)</w:t>
            </w:r>
          </w:p>
        </w:tc>
        <w:tc>
          <w:tcPr>
            <w:tcW w:w="191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Исполнитель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69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Ресурсы, необходимые для выполнения проц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дуры процесса</w:t>
            </w:r>
          </w:p>
        </w:tc>
        <w:tc>
          <w:tcPr>
            <w:tcW w:w="212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Формы доку</w:t>
            </w:r>
            <w:r w:rsidR="0001434A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ментов, 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еобходимые для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.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выполнения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цедуры процесса</w:t>
            </w:r>
          </w:p>
        </w:tc>
      </w:tr>
      <w:tr w:rsidR="00FF582A" w:rsidTr="0073283B">
        <w:tc>
          <w:tcPr>
            <w:tcW w:w="513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4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6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91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69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12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8879C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4C6E0A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17257A" w:rsidRPr="0073283B" w:rsidTr="0073283B">
        <w:tc>
          <w:tcPr>
            <w:tcW w:w="13684" w:type="dxa"/>
            <w:gridSpan w:val="7"/>
          </w:tcPr>
          <w:p w:rsidR="0017257A" w:rsidRPr="0073283B" w:rsidRDefault="008879CC" w:rsidP="0073283B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color w:val="FF0000"/>
                <w:sz w:val="22"/>
                <w:szCs w:val="22"/>
              </w:rPr>
            </w:pPr>
            <w:r w:rsidRPr="00367D13">
              <w:rPr>
                <w:rFonts w:eastAsia="Batang"/>
                <w:b w:val="0"/>
                <w:sz w:val="22"/>
                <w:szCs w:val="22"/>
              </w:rPr>
              <w:t>1.</w:t>
            </w:r>
            <w:r w:rsidR="0017257A" w:rsidRPr="00367D13">
              <w:rPr>
                <w:rFonts w:eastAsia="Batang"/>
                <w:b w:val="0"/>
                <w:sz w:val="22"/>
                <w:szCs w:val="22"/>
              </w:rPr>
              <w:t>Прием и регистрация заявления и документов, необходимых для предоставления государственной услуги</w:t>
            </w:r>
          </w:p>
        </w:tc>
      </w:tr>
      <w:tr w:rsidR="00FF582A" w:rsidRPr="0073283B" w:rsidTr="0073283B">
        <w:tc>
          <w:tcPr>
            <w:tcW w:w="513" w:type="dxa"/>
          </w:tcPr>
          <w:p w:rsidR="005C2ACF" w:rsidRPr="0073283B" w:rsidRDefault="004A22CD" w:rsidP="004A22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Прием и рег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страция заявления и документов.</w:t>
            </w:r>
          </w:p>
        </w:tc>
        <w:tc>
          <w:tcPr>
            <w:tcW w:w="2545" w:type="dxa"/>
          </w:tcPr>
          <w:p w:rsidR="00417479" w:rsidRPr="00417479" w:rsidRDefault="00417479" w:rsidP="0041747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417479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417479">
              <w:rPr>
                <w:b w:val="0"/>
                <w:sz w:val="22"/>
                <w:szCs w:val="22"/>
              </w:rPr>
              <w:t>н</w:t>
            </w:r>
            <w:r w:rsidRPr="00417479">
              <w:rPr>
                <w:b w:val="0"/>
                <w:sz w:val="22"/>
                <w:szCs w:val="22"/>
              </w:rPr>
              <w:t>та, а также проверяет представленный док</w:t>
            </w:r>
            <w:r w:rsidRPr="00417479">
              <w:rPr>
                <w:b w:val="0"/>
                <w:sz w:val="22"/>
                <w:szCs w:val="22"/>
              </w:rPr>
              <w:t>у</w:t>
            </w:r>
            <w:r w:rsidRPr="00417479">
              <w:rPr>
                <w:b w:val="0"/>
                <w:sz w:val="22"/>
                <w:szCs w:val="22"/>
              </w:rPr>
              <w:t>мент на предмет нал</w:t>
            </w:r>
            <w:r w:rsidRPr="00417479">
              <w:rPr>
                <w:b w:val="0"/>
                <w:sz w:val="22"/>
                <w:szCs w:val="22"/>
              </w:rPr>
              <w:t>и</w:t>
            </w:r>
            <w:r w:rsidRPr="00417479">
              <w:rPr>
                <w:b w:val="0"/>
                <w:sz w:val="22"/>
                <w:szCs w:val="22"/>
              </w:rPr>
              <w:t>чия подчисток, допеч</w:t>
            </w:r>
            <w:r w:rsidRPr="00417479">
              <w:rPr>
                <w:b w:val="0"/>
                <w:sz w:val="22"/>
                <w:szCs w:val="22"/>
              </w:rPr>
              <w:t>а</w:t>
            </w:r>
            <w:r w:rsidRPr="00417479">
              <w:rPr>
                <w:b w:val="0"/>
                <w:sz w:val="22"/>
                <w:szCs w:val="22"/>
              </w:rPr>
              <w:t>ток.</w:t>
            </w:r>
          </w:p>
          <w:p w:rsidR="00417479" w:rsidRPr="00417479" w:rsidRDefault="00417479" w:rsidP="0041747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417479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417479">
              <w:rPr>
                <w:b w:val="0"/>
                <w:sz w:val="22"/>
                <w:szCs w:val="22"/>
              </w:rPr>
              <w:t>е</w:t>
            </w:r>
            <w:r w:rsidRPr="00417479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417479">
              <w:rPr>
                <w:b w:val="0"/>
                <w:sz w:val="22"/>
                <w:szCs w:val="22"/>
              </w:rPr>
              <w:t>в</w:t>
            </w:r>
            <w:r w:rsidRPr="00417479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417479">
              <w:rPr>
                <w:b w:val="0"/>
                <w:sz w:val="22"/>
                <w:szCs w:val="22"/>
              </w:rPr>
              <w:t>и</w:t>
            </w:r>
            <w:r w:rsidRPr="00417479">
              <w:rPr>
                <w:b w:val="0"/>
                <w:sz w:val="22"/>
                <w:szCs w:val="22"/>
              </w:rPr>
              <w:t>теля/представителя з</w:t>
            </w:r>
            <w:r w:rsidRPr="00417479">
              <w:rPr>
                <w:b w:val="0"/>
                <w:sz w:val="22"/>
                <w:szCs w:val="22"/>
              </w:rPr>
              <w:t>а</w:t>
            </w:r>
            <w:r w:rsidRPr="00417479">
              <w:rPr>
                <w:b w:val="0"/>
                <w:sz w:val="22"/>
                <w:szCs w:val="22"/>
              </w:rPr>
              <w:t>явителя о необходим</w:t>
            </w:r>
            <w:r w:rsidRPr="00417479">
              <w:rPr>
                <w:b w:val="0"/>
                <w:sz w:val="22"/>
                <w:szCs w:val="22"/>
              </w:rPr>
              <w:t>о</w:t>
            </w:r>
            <w:r w:rsidRPr="00417479">
              <w:rPr>
                <w:b w:val="0"/>
                <w:sz w:val="22"/>
                <w:szCs w:val="22"/>
              </w:rPr>
              <w:t>сти предъявления док</w:t>
            </w:r>
            <w:r w:rsidRPr="00417479">
              <w:rPr>
                <w:b w:val="0"/>
                <w:sz w:val="22"/>
                <w:szCs w:val="22"/>
              </w:rPr>
              <w:t>у</w:t>
            </w:r>
            <w:r w:rsidRPr="00417479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417479">
              <w:rPr>
                <w:b w:val="0"/>
                <w:sz w:val="22"/>
                <w:szCs w:val="22"/>
              </w:rPr>
              <w:t>о</w:t>
            </w:r>
            <w:r w:rsidRPr="00417479">
              <w:rPr>
                <w:b w:val="0"/>
                <w:sz w:val="22"/>
                <w:szCs w:val="22"/>
              </w:rPr>
              <w:t>ставления госуда</w:t>
            </w:r>
            <w:r w:rsidRPr="00417479">
              <w:rPr>
                <w:b w:val="0"/>
                <w:sz w:val="22"/>
                <w:szCs w:val="22"/>
              </w:rPr>
              <w:t>р</w:t>
            </w:r>
            <w:r w:rsidRPr="00417479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417479">
              <w:rPr>
                <w:b w:val="0"/>
                <w:sz w:val="22"/>
                <w:szCs w:val="22"/>
              </w:rPr>
              <w:t>о</w:t>
            </w:r>
            <w:r w:rsidRPr="00417479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417479">
              <w:rPr>
                <w:b w:val="0"/>
                <w:sz w:val="22"/>
                <w:szCs w:val="22"/>
              </w:rPr>
              <w:t>о</w:t>
            </w:r>
            <w:r w:rsidRPr="00417479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417479">
              <w:rPr>
                <w:b w:val="0"/>
                <w:sz w:val="22"/>
                <w:szCs w:val="22"/>
              </w:rPr>
              <w:t>ч</w:t>
            </w:r>
            <w:r w:rsidRPr="00417479">
              <w:rPr>
                <w:b w:val="0"/>
                <w:sz w:val="22"/>
                <w:szCs w:val="22"/>
              </w:rPr>
              <w:t>ность.</w:t>
            </w:r>
          </w:p>
          <w:p w:rsidR="00417479" w:rsidRDefault="00417479" w:rsidP="0041747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417479">
              <w:rPr>
                <w:b w:val="0"/>
                <w:sz w:val="22"/>
                <w:szCs w:val="22"/>
              </w:rPr>
              <w:lastRenderedPageBreak/>
              <w:t>В случае соответствия документа, удостов</w:t>
            </w:r>
            <w:r w:rsidRPr="00417479">
              <w:rPr>
                <w:b w:val="0"/>
                <w:sz w:val="22"/>
                <w:szCs w:val="22"/>
              </w:rPr>
              <w:t>е</w:t>
            </w:r>
            <w:r w:rsidRPr="00417479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417479">
              <w:rPr>
                <w:b w:val="0"/>
                <w:sz w:val="22"/>
                <w:szCs w:val="22"/>
              </w:rPr>
              <w:t>в</w:t>
            </w:r>
            <w:r w:rsidRPr="00417479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  <w:p w:rsidR="00417479" w:rsidRDefault="0041747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</w:p>
          <w:p w:rsidR="005C2ACF" w:rsidRPr="001E2D40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E2D40">
              <w:rPr>
                <w:b w:val="0"/>
                <w:sz w:val="22"/>
                <w:szCs w:val="22"/>
              </w:rPr>
              <w:t>При личном обращении заявителя в министе</w:t>
            </w:r>
            <w:r w:rsidRPr="001E2D40">
              <w:rPr>
                <w:b w:val="0"/>
                <w:sz w:val="22"/>
                <w:szCs w:val="22"/>
              </w:rPr>
              <w:t>р</w:t>
            </w:r>
            <w:r w:rsidRPr="001E2D40">
              <w:rPr>
                <w:b w:val="0"/>
                <w:sz w:val="22"/>
                <w:szCs w:val="22"/>
              </w:rPr>
              <w:t>ство или МФЦ.</w:t>
            </w:r>
          </w:p>
          <w:p w:rsidR="005C2ACF" w:rsidRPr="005C2ACF" w:rsidRDefault="002A1EE7" w:rsidP="005C2AC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</w:t>
            </w:r>
            <w:r w:rsidR="005C2ACF" w:rsidRPr="005C2ACF">
              <w:rPr>
                <w:b w:val="0"/>
                <w:sz w:val="22"/>
                <w:szCs w:val="22"/>
              </w:rPr>
              <w:t>роверка пакета пре</w:t>
            </w:r>
            <w:r w:rsidR="005C2ACF" w:rsidRPr="005C2ACF">
              <w:rPr>
                <w:b w:val="0"/>
                <w:sz w:val="22"/>
                <w:szCs w:val="22"/>
              </w:rPr>
              <w:t>д</w:t>
            </w:r>
            <w:r w:rsidR="005C2ACF" w:rsidRPr="005C2ACF">
              <w:rPr>
                <w:b w:val="0"/>
                <w:sz w:val="22"/>
                <w:szCs w:val="22"/>
              </w:rPr>
              <w:t>ставленных документов по перечню документов, указанных в разделе 4 технологической схемы</w:t>
            </w:r>
            <w:r w:rsidR="008410C5">
              <w:rPr>
                <w:b w:val="0"/>
                <w:sz w:val="22"/>
                <w:szCs w:val="22"/>
              </w:rPr>
              <w:t>.</w:t>
            </w:r>
            <w:r w:rsidR="005C2ACF" w:rsidRPr="005C2ACF">
              <w:rPr>
                <w:b w:val="0"/>
                <w:sz w:val="22"/>
                <w:szCs w:val="22"/>
              </w:rPr>
              <w:t xml:space="preserve"> </w:t>
            </w:r>
          </w:p>
          <w:p w:rsidR="005C2ACF" w:rsidRPr="002A1EE7" w:rsidRDefault="000625A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>
              <w:rPr>
                <w:b w:val="0"/>
                <w:sz w:val="22"/>
                <w:szCs w:val="22"/>
              </w:rPr>
              <w:t>у</w:t>
            </w:r>
            <w:r>
              <w:rPr>
                <w:b w:val="0"/>
                <w:sz w:val="22"/>
                <w:szCs w:val="22"/>
              </w:rPr>
              <w:t>ментов перечню</w:t>
            </w:r>
            <w:r w:rsidR="002A1EE7" w:rsidRPr="002A1EE7">
              <w:rPr>
                <w:b w:val="0"/>
                <w:sz w:val="22"/>
                <w:szCs w:val="22"/>
              </w:rPr>
              <w:t>:</w:t>
            </w:r>
          </w:p>
          <w:p w:rsidR="002A1EE7" w:rsidRDefault="008410C5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8410C5">
              <w:rPr>
                <w:b w:val="0"/>
                <w:sz w:val="22"/>
                <w:szCs w:val="22"/>
              </w:rPr>
              <w:t xml:space="preserve"> принятие заявления и представленных док</w:t>
            </w:r>
            <w:r w:rsidRPr="008410C5">
              <w:rPr>
                <w:b w:val="0"/>
                <w:sz w:val="22"/>
                <w:szCs w:val="22"/>
              </w:rPr>
              <w:t>у</w:t>
            </w:r>
            <w:r w:rsidRPr="008410C5">
              <w:rPr>
                <w:b w:val="0"/>
                <w:sz w:val="22"/>
                <w:szCs w:val="22"/>
              </w:rPr>
              <w:t>ментов;</w:t>
            </w:r>
          </w:p>
          <w:p w:rsidR="00511B60" w:rsidRPr="00511B60" w:rsidRDefault="00511B60" w:rsidP="00511B6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511B60">
              <w:rPr>
                <w:b w:val="0"/>
                <w:sz w:val="22"/>
                <w:szCs w:val="22"/>
              </w:rPr>
              <w:t xml:space="preserve"> регистрация заявления в журнале регистрации заявлений (присваив</w:t>
            </w:r>
            <w:r w:rsidRPr="00511B60">
              <w:rPr>
                <w:b w:val="0"/>
                <w:sz w:val="22"/>
                <w:szCs w:val="22"/>
              </w:rPr>
              <w:t>а</w:t>
            </w:r>
            <w:r w:rsidRPr="00511B60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511B60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511B60">
              <w:rPr>
                <w:b w:val="0"/>
                <w:sz w:val="22"/>
                <w:szCs w:val="22"/>
              </w:rPr>
              <w:t>го принятии);</w:t>
            </w:r>
          </w:p>
          <w:p w:rsidR="00511B60" w:rsidRPr="001C4735" w:rsidRDefault="00511B6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C4735">
              <w:rPr>
                <w:b w:val="0"/>
                <w:sz w:val="22"/>
                <w:szCs w:val="22"/>
              </w:rPr>
              <w:t>В случае обращения з</w:t>
            </w:r>
            <w:r w:rsidRPr="001C4735">
              <w:rPr>
                <w:b w:val="0"/>
                <w:sz w:val="22"/>
                <w:szCs w:val="22"/>
              </w:rPr>
              <w:t>а</w:t>
            </w:r>
            <w:r w:rsidRPr="001C4735">
              <w:rPr>
                <w:b w:val="0"/>
                <w:sz w:val="22"/>
                <w:szCs w:val="22"/>
              </w:rPr>
              <w:t>явителя в МФЦ</w:t>
            </w:r>
            <w:proofErr w:type="gramStart"/>
            <w:r w:rsidRPr="001C4735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1C4735">
              <w:rPr>
                <w:b w:val="0"/>
                <w:sz w:val="22"/>
                <w:szCs w:val="22"/>
              </w:rPr>
              <w:t xml:space="preserve"> с</w:t>
            </w:r>
            <w:r w:rsidRPr="001C4735">
              <w:rPr>
                <w:b w:val="0"/>
                <w:sz w:val="22"/>
                <w:szCs w:val="22"/>
              </w:rPr>
              <w:t>о</w:t>
            </w:r>
            <w:r w:rsidRPr="001C4735">
              <w:rPr>
                <w:b w:val="0"/>
                <w:sz w:val="22"/>
                <w:szCs w:val="22"/>
              </w:rPr>
              <w:t>трудник МФЦ, отве</w:t>
            </w:r>
            <w:r w:rsidRPr="001C4735">
              <w:rPr>
                <w:b w:val="0"/>
                <w:sz w:val="22"/>
                <w:szCs w:val="22"/>
              </w:rPr>
              <w:t>т</w:t>
            </w:r>
            <w:r w:rsidRPr="001C4735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1C4735">
              <w:rPr>
                <w:b w:val="0"/>
                <w:sz w:val="22"/>
                <w:szCs w:val="22"/>
              </w:rPr>
              <w:t>н</w:t>
            </w:r>
            <w:r w:rsidRPr="001C4735">
              <w:rPr>
                <w:b w:val="0"/>
                <w:sz w:val="22"/>
                <w:szCs w:val="22"/>
              </w:rPr>
              <w:t xml:space="preserve">тов, </w:t>
            </w:r>
            <w:r w:rsidR="00BC47F4" w:rsidRPr="001C4735">
              <w:rPr>
                <w:b w:val="0"/>
                <w:sz w:val="22"/>
                <w:szCs w:val="22"/>
              </w:rPr>
              <w:t xml:space="preserve">не позднее рабочего дня, следующего за днем приема и регистрации в МФЦ </w:t>
            </w:r>
            <w:r w:rsidRPr="001C4735">
              <w:rPr>
                <w:b w:val="0"/>
                <w:sz w:val="22"/>
                <w:szCs w:val="22"/>
              </w:rPr>
              <w:t xml:space="preserve">заявления </w:t>
            </w:r>
            <w:r w:rsidR="00BC47F4" w:rsidRPr="001C4735">
              <w:rPr>
                <w:b w:val="0"/>
                <w:sz w:val="22"/>
                <w:szCs w:val="22"/>
              </w:rPr>
              <w:t>и</w:t>
            </w:r>
            <w:r w:rsidRPr="001C4735">
              <w:rPr>
                <w:b w:val="0"/>
                <w:sz w:val="22"/>
                <w:szCs w:val="22"/>
              </w:rPr>
              <w:t xml:space="preserve"> </w:t>
            </w:r>
            <w:r w:rsidR="00BC47F4" w:rsidRPr="001C4735">
              <w:rPr>
                <w:b w:val="0"/>
                <w:sz w:val="22"/>
                <w:szCs w:val="22"/>
              </w:rPr>
              <w:t>д</w:t>
            </w:r>
            <w:r w:rsidR="00BC47F4" w:rsidRPr="001C4735">
              <w:rPr>
                <w:b w:val="0"/>
                <w:sz w:val="22"/>
                <w:szCs w:val="22"/>
              </w:rPr>
              <w:t>о</w:t>
            </w:r>
            <w:r w:rsidR="00BC47F4" w:rsidRPr="001C4735">
              <w:rPr>
                <w:b w:val="0"/>
                <w:sz w:val="22"/>
                <w:szCs w:val="22"/>
              </w:rPr>
              <w:t>кументов</w:t>
            </w:r>
            <w:r w:rsidRPr="001C4735">
              <w:rPr>
                <w:b w:val="0"/>
                <w:sz w:val="22"/>
                <w:szCs w:val="22"/>
              </w:rPr>
              <w:t xml:space="preserve">, направляет их </w:t>
            </w:r>
            <w:r w:rsidR="00BC47F4" w:rsidRPr="001C4735">
              <w:rPr>
                <w:b w:val="0"/>
                <w:sz w:val="22"/>
                <w:szCs w:val="22"/>
              </w:rPr>
              <w:lastRenderedPageBreak/>
              <w:t xml:space="preserve">по сопроводительному реестру </w:t>
            </w:r>
            <w:r w:rsidR="00063BE0" w:rsidRPr="001C4735">
              <w:rPr>
                <w:b w:val="0"/>
                <w:sz w:val="22"/>
                <w:szCs w:val="22"/>
              </w:rPr>
              <w:t xml:space="preserve"> </w:t>
            </w:r>
            <w:r w:rsidRPr="001C4735">
              <w:rPr>
                <w:b w:val="0"/>
                <w:sz w:val="22"/>
                <w:szCs w:val="22"/>
              </w:rPr>
              <w:t>в министерство для рассмотрения и принятия решения.</w:t>
            </w:r>
          </w:p>
          <w:p w:rsidR="000610F7" w:rsidRPr="0043394B" w:rsidRDefault="000610F7" w:rsidP="003B0B2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43394B">
              <w:rPr>
                <w:b w:val="0"/>
                <w:sz w:val="22"/>
                <w:szCs w:val="22"/>
              </w:rPr>
              <w:t>Основани</w:t>
            </w:r>
            <w:r w:rsidR="00D226FF" w:rsidRPr="0043394B">
              <w:rPr>
                <w:b w:val="0"/>
                <w:sz w:val="22"/>
                <w:szCs w:val="22"/>
              </w:rPr>
              <w:t>я</w:t>
            </w:r>
            <w:r w:rsidRPr="0043394B">
              <w:rPr>
                <w:b w:val="0"/>
                <w:sz w:val="22"/>
                <w:szCs w:val="22"/>
              </w:rPr>
              <w:t xml:space="preserve"> для отказа в приеме документов </w:t>
            </w:r>
            <w:r w:rsidR="005B0E8F">
              <w:rPr>
                <w:b w:val="0"/>
                <w:sz w:val="22"/>
                <w:szCs w:val="22"/>
              </w:rPr>
              <w:t>указаны</w:t>
            </w:r>
            <w:r w:rsidR="00D226FF" w:rsidRPr="0043394B">
              <w:rPr>
                <w:b w:val="0"/>
                <w:sz w:val="22"/>
                <w:szCs w:val="22"/>
              </w:rPr>
              <w:t xml:space="preserve"> в разделе 2 технологической схемы</w:t>
            </w:r>
            <w:r w:rsidRPr="0043394B">
              <w:rPr>
                <w:b w:val="0"/>
                <w:sz w:val="22"/>
                <w:szCs w:val="22"/>
              </w:rPr>
              <w:t>.</w:t>
            </w:r>
          </w:p>
          <w:p w:rsidR="005C2ACF" w:rsidRPr="0073283B" w:rsidRDefault="005C2ACF" w:rsidP="00550ED9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F06BF6" w:rsidRPr="00F06BF6" w:rsidRDefault="00F06BF6" w:rsidP="00F06BF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lastRenderedPageBreak/>
              <w:t>не более 1 раб</w:t>
            </w:r>
            <w:r w:rsidRPr="00F06BF6">
              <w:rPr>
                <w:b w:val="0"/>
                <w:sz w:val="22"/>
                <w:szCs w:val="22"/>
              </w:rPr>
              <w:t>о</w:t>
            </w:r>
            <w:r w:rsidRPr="00F06BF6">
              <w:rPr>
                <w:b w:val="0"/>
                <w:sz w:val="22"/>
                <w:szCs w:val="22"/>
              </w:rPr>
              <w:t>чего дня.</w:t>
            </w:r>
          </w:p>
          <w:p w:rsidR="00F06BF6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  <w:p w:rsidR="005C2ACF" w:rsidRPr="0073283B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Направление з</w:t>
            </w:r>
            <w:r w:rsidRPr="00F06BF6">
              <w:rPr>
                <w:b w:val="0"/>
                <w:sz w:val="22"/>
                <w:szCs w:val="22"/>
              </w:rPr>
              <w:t>а</w:t>
            </w:r>
            <w:r w:rsidRPr="00F06BF6">
              <w:rPr>
                <w:b w:val="0"/>
                <w:sz w:val="22"/>
                <w:szCs w:val="22"/>
              </w:rPr>
              <w:t>явителю ув</w:t>
            </w:r>
            <w:r w:rsidRPr="00F06BF6">
              <w:rPr>
                <w:b w:val="0"/>
                <w:sz w:val="22"/>
                <w:szCs w:val="22"/>
              </w:rPr>
              <w:t>е</w:t>
            </w:r>
            <w:r w:rsidRPr="00F06BF6">
              <w:rPr>
                <w:b w:val="0"/>
                <w:sz w:val="22"/>
                <w:szCs w:val="22"/>
              </w:rPr>
              <w:t>домления об о</w:t>
            </w:r>
            <w:r w:rsidRPr="00F06BF6">
              <w:rPr>
                <w:b w:val="0"/>
                <w:sz w:val="22"/>
                <w:szCs w:val="22"/>
              </w:rPr>
              <w:t>т</w:t>
            </w:r>
            <w:r w:rsidRPr="00F06BF6">
              <w:rPr>
                <w:b w:val="0"/>
                <w:sz w:val="22"/>
                <w:szCs w:val="22"/>
              </w:rPr>
              <w:t>казе в приеме документов в срок не более 3 рабочих дней.</w:t>
            </w:r>
          </w:p>
        </w:tc>
        <w:tc>
          <w:tcPr>
            <w:tcW w:w="1914" w:type="dxa"/>
          </w:tcPr>
          <w:p w:rsidR="005C2ACF" w:rsidRPr="0073283B" w:rsidRDefault="00F06BF6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должностное л</w:t>
            </w:r>
            <w:r w:rsidRPr="00F06BF6">
              <w:rPr>
                <w:b w:val="0"/>
                <w:sz w:val="22"/>
                <w:szCs w:val="22"/>
              </w:rPr>
              <w:t>и</w:t>
            </w:r>
            <w:r w:rsidRPr="00F06BF6">
              <w:rPr>
                <w:b w:val="0"/>
                <w:sz w:val="22"/>
                <w:szCs w:val="22"/>
              </w:rPr>
              <w:t xml:space="preserve">цо  </w:t>
            </w:r>
            <w:r>
              <w:rPr>
                <w:b w:val="0"/>
                <w:sz w:val="22"/>
                <w:szCs w:val="22"/>
              </w:rPr>
              <w:t xml:space="preserve">министерства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</w:p>
        </w:tc>
        <w:tc>
          <w:tcPr>
            <w:tcW w:w="2695" w:type="dxa"/>
          </w:tcPr>
          <w:p w:rsidR="00DA6505" w:rsidRPr="00DA6505" w:rsidRDefault="00DA6505" w:rsidP="00DA6505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Программное </w:t>
            </w:r>
            <w:proofErr w:type="gramStart"/>
            <w:r>
              <w:rPr>
                <w:b w:val="0"/>
                <w:sz w:val="22"/>
                <w:szCs w:val="22"/>
              </w:rPr>
              <w:t>обеспеч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proofErr w:type="gramEnd"/>
            <w:r>
              <w:rPr>
                <w:b w:val="0"/>
                <w:sz w:val="22"/>
                <w:szCs w:val="22"/>
              </w:rPr>
              <w:t xml:space="preserve"> определяющее </w:t>
            </w:r>
            <w:r w:rsidRPr="00DA6505">
              <w:rPr>
                <w:b w:val="0"/>
                <w:sz w:val="22"/>
                <w:szCs w:val="22"/>
              </w:rPr>
              <w:t>с</w:t>
            </w:r>
            <w:r w:rsidRPr="00DA6505">
              <w:rPr>
                <w:b w:val="0"/>
                <w:sz w:val="22"/>
                <w:szCs w:val="22"/>
              </w:rPr>
              <w:t>о</w:t>
            </w:r>
            <w:r w:rsidRPr="00DA6505">
              <w:rPr>
                <w:b w:val="0"/>
                <w:sz w:val="22"/>
                <w:szCs w:val="22"/>
              </w:rPr>
              <w:t>блюдение установленных условий признания де</w:t>
            </w:r>
            <w:r w:rsidRPr="00DA6505">
              <w:rPr>
                <w:b w:val="0"/>
                <w:sz w:val="22"/>
                <w:szCs w:val="22"/>
              </w:rPr>
              <w:t>й</w:t>
            </w:r>
            <w:r w:rsidRPr="00DA6505">
              <w:rPr>
                <w:b w:val="0"/>
                <w:sz w:val="22"/>
                <w:szCs w:val="22"/>
              </w:rPr>
              <w:t>ствительности усиленной квалифицированной</w:t>
            </w:r>
            <w:r w:rsidRPr="00DA6505">
              <w:rPr>
                <w:sz w:val="22"/>
                <w:szCs w:val="22"/>
              </w:rPr>
              <w:t xml:space="preserve"> </w:t>
            </w:r>
            <w:r w:rsidRPr="00DA6505">
              <w:rPr>
                <w:b w:val="0"/>
                <w:sz w:val="22"/>
                <w:szCs w:val="22"/>
              </w:rPr>
              <w:t>электронной подписи.</w:t>
            </w:r>
          </w:p>
          <w:p w:rsidR="00DA6505" w:rsidRPr="0073283B" w:rsidRDefault="00DA6505" w:rsidP="00DE4D1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5C2ACF" w:rsidRPr="0073283B" w:rsidRDefault="00757634" w:rsidP="000F16C9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 w:rsidRPr="00086EC7">
              <w:rPr>
                <w:b w:val="0"/>
                <w:sz w:val="22"/>
                <w:szCs w:val="22"/>
              </w:rPr>
              <w:t>приложени</w:t>
            </w:r>
            <w:r w:rsidR="000F16C9">
              <w:rPr>
                <w:b w:val="0"/>
                <w:sz w:val="22"/>
                <w:szCs w:val="22"/>
              </w:rPr>
              <w:t>я</w:t>
            </w:r>
            <w:r w:rsidRPr="00086EC7">
              <w:rPr>
                <w:b w:val="0"/>
                <w:sz w:val="22"/>
                <w:szCs w:val="22"/>
              </w:rPr>
              <w:t xml:space="preserve"> №</w:t>
            </w:r>
            <w:r w:rsidR="00086EC7" w:rsidRPr="00086EC7">
              <w:rPr>
                <w:b w:val="0"/>
                <w:sz w:val="22"/>
                <w:szCs w:val="22"/>
              </w:rPr>
              <w:t xml:space="preserve"> 1</w:t>
            </w:r>
            <w:r w:rsidR="000F16C9">
              <w:rPr>
                <w:b w:val="0"/>
                <w:sz w:val="22"/>
                <w:szCs w:val="22"/>
              </w:rPr>
              <w:t xml:space="preserve"> -2</w:t>
            </w:r>
            <w:r w:rsidR="00086EC7" w:rsidRPr="00086EC7">
              <w:rPr>
                <w:b w:val="0"/>
                <w:sz w:val="22"/>
                <w:szCs w:val="22"/>
              </w:rPr>
              <w:t xml:space="preserve"> </w:t>
            </w:r>
          </w:p>
        </w:tc>
      </w:tr>
      <w:tr w:rsidR="008879CC" w:rsidRPr="0073283B" w:rsidTr="00CE445E">
        <w:tc>
          <w:tcPr>
            <w:tcW w:w="13684" w:type="dxa"/>
            <w:gridSpan w:val="7"/>
          </w:tcPr>
          <w:p w:rsidR="008879CC" w:rsidRDefault="008879CC" w:rsidP="008879CC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8879CC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RPr="0073283B" w:rsidTr="0073283B">
        <w:tc>
          <w:tcPr>
            <w:tcW w:w="513" w:type="dxa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8977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01434A" w:rsidRPr="00E151F9" w:rsidRDefault="00E00A1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Pr="00E151F9">
              <w:rPr>
                <w:b w:val="0"/>
                <w:sz w:val="22"/>
                <w:szCs w:val="22"/>
              </w:rPr>
              <w:t xml:space="preserve">Проверка </w:t>
            </w:r>
            <w:r w:rsidR="00FF582A" w:rsidRPr="00E151F9">
              <w:rPr>
                <w:b w:val="0"/>
                <w:sz w:val="22"/>
                <w:szCs w:val="22"/>
              </w:rPr>
              <w:t>правильн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сти оформления зая</w:t>
            </w:r>
            <w:r w:rsidR="00FF582A" w:rsidRPr="00E151F9">
              <w:rPr>
                <w:b w:val="0"/>
                <w:sz w:val="22"/>
                <w:szCs w:val="22"/>
              </w:rPr>
              <w:t>в</w:t>
            </w:r>
            <w:r w:rsidR="00FF582A" w:rsidRPr="00E151F9">
              <w:rPr>
                <w:b w:val="0"/>
                <w:sz w:val="22"/>
                <w:szCs w:val="22"/>
              </w:rPr>
              <w:t>ления и содержание д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FF582A" w:rsidRPr="00E151F9">
              <w:rPr>
                <w:b w:val="0"/>
                <w:sz w:val="22"/>
                <w:szCs w:val="22"/>
              </w:rPr>
              <w:t>е</w:t>
            </w:r>
            <w:r w:rsidR="00FF582A" w:rsidRPr="00E151F9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FF582A" w:rsidRPr="00E151F9">
              <w:rPr>
                <w:b w:val="0"/>
                <w:sz w:val="22"/>
                <w:szCs w:val="22"/>
              </w:rPr>
              <w:t>а</w:t>
            </w:r>
            <w:r w:rsidR="00FF582A" w:rsidRPr="00E151F9">
              <w:rPr>
                <w:b w:val="0"/>
                <w:sz w:val="22"/>
                <w:szCs w:val="22"/>
              </w:rPr>
              <w:t>ниям законодательства</w:t>
            </w:r>
            <w:r w:rsidRPr="00E151F9">
              <w:rPr>
                <w:b w:val="0"/>
                <w:sz w:val="22"/>
                <w:szCs w:val="22"/>
              </w:rPr>
              <w:t>;</w:t>
            </w:r>
          </w:p>
          <w:p w:rsidR="006B4C10" w:rsidRPr="0073283B" w:rsidRDefault="00E93720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E151F9">
              <w:rPr>
                <w:b w:val="0"/>
                <w:sz w:val="22"/>
                <w:szCs w:val="22"/>
              </w:rPr>
              <w:t>2</w:t>
            </w:r>
            <w:r w:rsidR="006B4C10" w:rsidRPr="00E151F9">
              <w:rPr>
                <w:b w:val="0"/>
                <w:sz w:val="22"/>
                <w:szCs w:val="22"/>
              </w:rPr>
              <w:t xml:space="preserve">. </w:t>
            </w:r>
            <w:r w:rsidR="00BB7549" w:rsidRPr="00E151F9">
              <w:rPr>
                <w:b w:val="0"/>
                <w:sz w:val="22"/>
                <w:szCs w:val="22"/>
              </w:rPr>
              <w:t>н</w:t>
            </w:r>
            <w:r w:rsidR="006B4C10" w:rsidRPr="00E151F9">
              <w:rPr>
                <w:b w:val="0"/>
                <w:sz w:val="22"/>
                <w:szCs w:val="22"/>
              </w:rPr>
              <w:t>аправление межв</w:t>
            </w:r>
            <w:r w:rsidR="006B4C10" w:rsidRPr="00E151F9">
              <w:rPr>
                <w:b w:val="0"/>
                <w:sz w:val="22"/>
                <w:szCs w:val="22"/>
              </w:rPr>
              <w:t>е</w:t>
            </w:r>
            <w:r w:rsidR="006B4C10" w:rsidRPr="00E151F9">
              <w:rPr>
                <w:b w:val="0"/>
                <w:sz w:val="22"/>
                <w:szCs w:val="22"/>
              </w:rPr>
              <w:t>домствен</w:t>
            </w:r>
            <w:r w:rsidR="00B6125B" w:rsidRPr="00E151F9">
              <w:rPr>
                <w:b w:val="0"/>
                <w:sz w:val="22"/>
                <w:szCs w:val="22"/>
              </w:rPr>
              <w:t>ного</w:t>
            </w:r>
            <w:r w:rsidR="00B6125B" w:rsidRPr="0073283B">
              <w:rPr>
                <w:b w:val="0"/>
                <w:sz w:val="22"/>
                <w:szCs w:val="22"/>
              </w:rPr>
              <w:t xml:space="preserve"> </w:t>
            </w:r>
            <w:r w:rsidR="006B4C10" w:rsidRPr="0073283B">
              <w:rPr>
                <w:b w:val="0"/>
                <w:sz w:val="22"/>
                <w:szCs w:val="22"/>
              </w:rPr>
              <w:t>запрос</w:t>
            </w:r>
            <w:r w:rsidR="00B6125B" w:rsidRPr="0073283B">
              <w:rPr>
                <w:b w:val="0"/>
                <w:sz w:val="22"/>
                <w:szCs w:val="22"/>
              </w:rPr>
              <w:t>а</w:t>
            </w:r>
            <w:r w:rsidR="006B4C10" w:rsidRPr="0073283B">
              <w:rPr>
                <w:b w:val="0"/>
                <w:sz w:val="22"/>
                <w:szCs w:val="22"/>
              </w:rPr>
              <w:t xml:space="preserve"> </w:t>
            </w:r>
            <w:r w:rsidR="00D06258" w:rsidRPr="0073283B">
              <w:rPr>
                <w:b w:val="0"/>
                <w:sz w:val="22"/>
                <w:szCs w:val="22"/>
              </w:rPr>
              <w:t xml:space="preserve">в ФНС России </w:t>
            </w:r>
            <w:r w:rsidR="006B4C10" w:rsidRPr="0073283B">
              <w:rPr>
                <w:b w:val="0"/>
                <w:sz w:val="22"/>
                <w:szCs w:val="22"/>
              </w:rPr>
              <w:t>о пред</w:t>
            </w:r>
            <w:r w:rsidR="006B4C10" w:rsidRPr="0073283B">
              <w:rPr>
                <w:b w:val="0"/>
                <w:sz w:val="22"/>
                <w:szCs w:val="22"/>
              </w:rPr>
              <w:t>о</w:t>
            </w:r>
            <w:r w:rsidR="006B4C10" w:rsidRPr="0073283B">
              <w:rPr>
                <w:b w:val="0"/>
                <w:sz w:val="22"/>
                <w:szCs w:val="22"/>
              </w:rPr>
              <w:t xml:space="preserve">ставлении </w:t>
            </w:r>
            <w:r w:rsidR="00D06258" w:rsidRPr="0073283B">
              <w:rPr>
                <w:b w:val="0"/>
                <w:sz w:val="22"/>
                <w:szCs w:val="22"/>
              </w:rPr>
              <w:t>сведений о регистрации заявителя в качестве юридического лица или индивидуал</w:t>
            </w:r>
            <w:r w:rsidR="00D06258" w:rsidRPr="0073283B">
              <w:rPr>
                <w:b w:val="0"/>
                <w:sz w:val="22"/>
                <w:szCs w:val="22"/>
              </w:rPr>
              <w:t>ь</w:t>
            </w:r>
            <w:r w:rsidR="00D06258" w:rsidRPr="0073283B">
              <w:rPr>
                <w:b w:val="0"/>
                <w:sz w:val="22"/>
                <w:szCs w:val="22"/>
              </w:rPr>
              <w:t>ного предпринимателя;</w:t>
            </w:r>
          </w:p>
          <w:p w:rsidR="006B4C10" w:rsidRPr="0073283B" w:rsidRDefault="00433E4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F04CFC" w:rsidRPr="0073283B">
              <w:rPr>
                <w:b w:val="0"/>
                <w:sz w:val="22"/>
                <w:szCs w:val="22"/>
              </w:rPr>
              <w:t xml:space="preserve">. </w:t>
            </w:r>
            <w:r w:rsidR="00BB7549">
              <w:rPr>
                <w:b w:val="0"/>
                <w:sz w:val="22"/>
                <w:szCs w:val="22"/>
              </w:rPr>
              <w:t>и</w:t>
            </w:r>
            <w:r w:rsidR="00F04CFC" w:rsidRPr="0073283B">
              <w:rPr>
                <w:b w:val="0"/>
                <w:sz w:val="22"/>
                <w:szCs w:val="22"/>
              </w:rPr>
              <w:t>здание распоряж</w:t>
            </w:r>
            <w:r w:rsidR="00F04CFC" w:rsidRPr="0073283B">
              <w:rPr>
                <w:b w:val="0"/>
                <w:sz w:val="22"/>
                <w:szCs w:val="22"/>
              </w:rPr>
              <w:t>е</w:t>
            </w:r>
            <w:r w:rsidR="00F04CFC" w:rsidRPr="0073283B">
              <w:rPr>
                <w:b w:val="0"/>
                <w:sz w:val="22"/>
                <w:szCs w:val="22"/>
              </w:rPr>
              <w:t xml:space="preserve">ния </w:t>
            </w:r>
            <w:r w:rsidR="00DE2721">
              <w:rPr>
                <w:b w:val="0"/>
                <w:sz w:val="22"/>
                <w:szCs w:val="22"/>
              </w:rPr>
              <w:t>министерства</w:t>
            </w:r>
            <w:r w:rsidR="00F04CFC" w:rsidRPr="0073283B">
              <w:rPr>
                <w:b w:val="0"/>
                <w:sz w:val="22"/>
                <w:szCs w:val="22"/>
              </w:rPr>
              <w:t xml:space="preserve"> о в</w:t>
            </w:r>
            <w:r w:rsidR="00F04CFC" w:rsidRPr="0073283B">
              <w:rPr>
                <w:b w:val="0"/>
                <w:sz w:val="22"/>
                <w:szCs w:val="22"/>
              </w:rPr>
              <w:t>ы</w:t>
            </w:r>
            <w:r w:rsidR="00F04CFC" w:rsidRPr="0073283B">
              <w:rPr>
                <w:b w:val="0"/>
                <w:sz w:val="22"/>
                <w:szCs w:val="22"/>
              </w:rPr>
              <w:t>даче разрешения</w:t>
            </w:r>
            <w:proofErr w:type="gramStart"/>
            <w:r w:rsidR="00F04CFC" w:rsidRPr="0073283B">
              <w:rPr>
                <w:b w:val="0"/>
                <w:sz w:val="22"/>
                <w:szCs w:val="22"/>
              </w:rPr>
              <w:t xml:space="preserve"> </w:t>
            </w:r>
            <w:r w:rsidR="00760735" w:rsidRPr="0073283B">
              <w:rPr>
                <w:b w:val="0"/>
                <w:sz w:val="22"/>
                <w:szCs w:val="22"/>
              </w:rPr>
              <w:t>;</w:t>
            </w:r>
            <w:proofErr w:type="gramEnd"/>
          </w:p>
          <w:p w:rsidR="00760735" w:rsidRDefault="00433E4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760735" w:rsidRPr="0073283B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760735" w:rsidRPr="0073283B">
              <w:rPr>
                <w:b w:val="0"/>
                <w:sz w:val="22"/>
                <w:szCs w:val="22"/>
              </w:rPr>
              <w:t>у</w:t>
            </w:r>
            <w:r w:rsidR="00760735" w:rsidRPr="0073283B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ся) уведомление об о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CC5B6C" w:rsidRPr="0073283B" w:rsidRDefault="00CC5B6C" w:rsidP="00A85B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 xml:space="preserve">Основания для отказа </w:t>
            </w:r>
            <w:r w:rsidR="00A85B16">
              <w:rPr>
                <w:b w:val="0"/>
                <w:sz w:val="22"/>
                <w:szCs w:val="22"/>
              </w:rPr>
              <w:t xml:space="preserve">указаны </w:t>
            </w:r>
            <w:r>
              <w:rPr>
                <w:b w:val="0"/>
                <w:sz w:val="22"/>
                <w:szCs w:val="22"/>
              </w:rPr>
              <w:t>в разделе 2 технологической карты.</w:t>
            </w:r>
          </w:p>
        </w:tc>
        <w:tc>
          <w:tcPr>
            <w:tcW w:w="1864" w:type="dxa"/>
          </w:tcPr>
          <w:p w:rsidR="0001434A" w:rsidRDefault="00E93720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F04CFC" w:rsidRPr="0073283B">
              <w:rPr>
                <w:b w:val="0"/>
                <w:sz w:val="22"/>
                <w:szCs w:val="22"/>
              </w:rPr>
              <w:t>2</w:t>
            </w:r>
            <w:r w:rsidR="00991E72">
              <w:rPr>
                <w:b w:val="0"/>
                <w:sz w:val="22"/>
                <w:szCs w:val="22"/>
              </w:rPr>
              <w:t>6</w:t>
            </w:r>
            <w:r w:rsidR="00F04CFC" w:rsidRPr="0073283B">
              <w:rPr>
                <w:b w:val="0"/>
                <w:sz w:val="22"/>
                <w:szCs w:val="22"/>
              </w:rPr>
              <w:t xml:space="preserve"> </w:t>
            </w:r>
            <w:r w:rsidR="00991E72">
              <w:rPr>
                <w:b w:val="0"/>
                <w:sz w:val="22"/>
                <w:szCs w:val="22"/>
              </w:rPr>
              <w:t>к</w:t>
            </w:r>
            <w:r w:rsidR="00991E72">
              <w:rPr>
                <w:b w:val="0"/>
                <w:sz w:val="22"/>
                <w:szCs w:val="22"/>
              </w:rPr>
              <w:t>а</w:t>
            </w:r>
            <w:r w:rsidR="00991E72">
              <w:rPr>
                <w:b w:val="0"/>
                <w:sz w:val="22"/>
                <w:szCs w:val="22"/>
              </w:rPr>
              <w:t>лендарных</w:t>
            </w:r>
            <w:r w:rsidRPr="0073283B">
              <w:rPr>
                <w:b w:val="0"/>
                <w:sz w:val="22"/>
                <w:szCs w:val="22"/>
              </w:rPr>
              <w:t xml:space="preserve"> дней</w:t>
            </w:r>
          </w:p>
          <w:p w:rsidR="00FD499C" w:rsidRDefault="00FD499C" w:rsidP="00FD499C">
            <w:pPr>
              <w:pStyle w:val="42"/>
              <w:shd w:val="clear" w:color="auto" w:fill="auto"/>
              <w:spacing w:after="184" w:line="280" w:lineRule="exact"/>
            </w:pPr>
            <w:r w:rsidRPr="00FD499C">
              <w:rPr>
                <w:b w:val="0"/>
                <w:sz w:val="22"/>
                <w:szCs w:val="22"/>
              </w:rPr>
              <w:t>Направление з</w:t>
            </w:r>
            <w:r w:rsidRPr="00FD499C">
              <w:rPr>
                <w:b w:val="0"/>
                <w:sz w:val="22"/>
                <w:szCs w:val="22"/>
              </w:rPr>
              <w:t>а</w:t>
            </w:r>
            <w:r w:rsidRPr="00FD499C">
              <w:rPr>
                <w:b w:val="0"/>
                <w:sz w:val="22"/>
                <w:szCs w:val="22"/>
              </w:rPr>
              <w:t>явителю ув</w:t>
            </w:r>
            <w:r w:rsidRPr="00FD499C">
              <w:rPr>
                <w:b w:val="0"/>
                <w:sz w:val="22"/>
                <w:szCs w:val="22"/>
              </w:rPr>
              <w:t>е</w:t>
            </w:r>
            <w:r w:rsidRPr="00FD499C">
              <w:rPr>
                <w:b w:val="0"/>
                <w:sz w:val="22"/>
                <w:szCs w:val="22"/>
              </w:rPr>
              <w:t>домления об о</w:t>
            </w:r>
            <w:r w:rsidRPr="00FD499C">
              <w:rPr>
                <w:b w:val="0"/>
                <w:sz w:val="22"/>
                <w:szCs w:val="22"/>
              </w:rPr>
              <w:t>т</w:t>
            </w:r>
            <w:r w:rsidRPr="00FD499C">
              <w:rPr>
                <w:b w:val="0"/>
                <w:sz w:val="22"/>
                <w:szCs w:val="22"/>
              </w:rPr>
              <w:t xml:space="preserve">казе в </w:t>
            </w:r>
            <w:r>
              <w:rPr>
                <w:b w:val="0"/>
                <w:sz w:val="22"/>
                <w:szCs w:val="22"/>
              </w:rPr>
              <w:t>выдаче разрешения</w:t>
            </w:r>
            <w:r w:rsidRPr="00FD499C">
              <w:rPr>
                <w:b w:val="0"/>
                <w:sz w:val="22"/>
                <w:szCs w:val="22"/>
              </w:rPr>
              <w:t xml:space="preserve">  в срок не более 3 рабочих дней.</w:t>
            </w:r>
          </w:p>
        </w:tc>
        <w:tc>
          <w:tcPr>
            <w:tcW w:w="1914" w:type="dxa"/>
          </w:tcPr>
          <w:p w:rsidR="0001434A" w:rsidRDefault="00760735" w:rsidP="00887ED2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887ED2">
              <w:rPr>
                <w:b w:val="0"/>
                <w:sz w:val="22"/>
                <w:szCs w:val="22"/>
              </w:rPr>
              <w:t>министе</w:t>
            </w:r>
            <w:r w:rsidR="00887ED2">
              <w:rPr>
                <w:b w:val="0"/>
                <w:sz w:val="22"/>
                <w:szCs w:val="22"/>
              </w:rPr>
              <w:t>р</w:t>
            </w:r>
            <w:r w:rsidR="00887ED2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760735" w:rsidRPr="00F47A35" w:rsidRDefault="00F8300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  <w:r w:rsidR="00760735" w:rsidRPr="0073283B">
              <w:rPr>
                <w:b w:val="0"/>
                <w:sz w:val="22"/>
                <w:szCs w:val="22"/>
              </w:rPr>
              <w:t>.</w:t>
            </w:r>
            <w:r w:rsidR="00760735"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063299" w:rsidRPr="0073283B">
              <w:rPr>
                <w:b w:val="0"/>
                <w:sz w:val="22"/>
                <w:szCs w:val="22"/>
              </w:rPr>
              <w:t>Компьютер, доступ, в типовую ведомственную информационную сист</w:t>
            </w:r>
            <w:r w:rsidR="00063299" w:rsidRPr="0073283B">
              <w:rPr>
                <w:b w:val="0"/>
                <w:sz w:val="22"/>
                <w:szCs w:val="22"/>
              </w:rPr>
              <w:t>е</w:t>
            </w:r>
            <w:r w:rsidR="00063299" w:rsidRPr="0073283B">
              <w:rPr>
                <w:b w:val="0"/>
                <w:sz w:val="22"/>
                <w:szCs w:val="22"/>
              </w:rPr>
              <w:t>му</w:t>
            </w:r>
            <w:r w:rsidR="00F47A35" w:rsidRPr="00F47A35">
              <w:rPr>
                <w:b w:val="0"/>
                <w:sz w:val="22"/>
                <w:szCs w:val="22"/>
              </w:rPr>
              <w:t>;</w:t>
            </w:r>
          </w:p>
          <w:p w:rsidR="00063299" w:rsidRPr="0073283B" w:rsidRDefault="00F8300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063299" w:rsidRPr="0073283B">
              <w:rPr>
                <w:b w:val="0"/>
                <w:sz w:val="22"/>
                <w:szCs w:val="22"/>
              </w:rPr>
              <w:t>.</w:t>
            </w:r>
            <w:r w:rsidR="00063299">
              <w:t xml:space="preserve"> </w:t>
            </w:r>
            <w:r w:rsidR="00063299" w:rsidRPr="0073283B">
              <w:rPr>
                <w:b w:val="0"/>
                <w:sz w:val="22"/>
                <w:szCs w:val="22"/>
              </w:rPr>
              <w:t>Технологическое обеспечение</w:t>
            </w:r>
            <w:r w:rsidR="00632DA9" w:rsidRPr="0073283B">
              <w:rPr>
                <w:b w:val="0"/>
                <w:sz w:val="22"/>
                <w:szCs w:val="22"/>
              </w:rPr>
              <w:t xml:space="preserve"> (доступ к защищенным каналам связи);</w:t>
            </w:r>
          </w:p>
          <w:p w:rsidR="00632DA9" w:rsidRPr="00F47A35" w:rsidRDefault="00F8300E" w:rsidP="00F8300E">
            <w:pPr>
              <w:pStyle w:val="42"/>
              <w:shd w:val="clear" w:color="auto" w:fill="auto"/>
              <w:spacing w:after="0" w:line="280" w:lineRule="exact"/>
              <w:rPr>
                <w:lang w:val="en-US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632DA9" w:rsidRPr="0073283B">
              <w:rPr>
                <w:b w:val="0"/>
                <w:sz w:val="22"/>
                <w:szCs w:val="22"/>
              </w:rPr>
              <w:t>.</w:t>
            </w:r>
            <w:r w:rsidR="00632DA9"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 w:rsidR="00F47A35">
              <w:rPr>
                <w:b w:val="0"/>
                <w:sz w:val="22"/>
                <w:szCs w:val="22"/>
              </w:rPr>
              <w:t xml:space="preserve">Наличие </w:t>
            </w:r>
            <w:r w:rsidR="00632DA9" w:rsidRPr="0073283B">
              <w:rPr>
                <w:b w:val="0"/>
                <w:sz w:val="22"/>
                <w:szCs w:val="22"/>
              </w:rPr>
              <w:t>принтера</w:t>
            </w:r>
            <w:r w:rsidR="00F47A35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125" w:type="dxa"/>
          </w:tcPr>
          <w:p w:rsidR="0001434A" w:rsidRDefault="00F47A35" w:rsidP="00F47A3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8879CC" w:rsidRPr="0073283B" w:rsidTr="00791C37">
        <w:tc>
          <w:tcPr>
            <w:tcW w:w="13684" w:type="dxa"/>
            <w:gridSpan w:val="7"/>
          </w:tcPr>
          <w:p w:rsidR="008879CC" w:rsidRDefault="008879CC" w:rsidP="00F47A3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Pr="0073283B">
              <w:rPr>
                <w:b w:val="0"/>
                <w:sz w:val="22"/>
                <w:szCs w:val="22"/>
              </w:rPr>
              <w:t>Выдача заявителю разрешения</w:t>
            </w:r>
          </w:p>
        </w:tc>
      </w:tr>
      <w:tr w:rsidR="00FF582A" w:rsidRPr="0073283B" w:rsidTr="0073283B">
        <w:tc>
          <w:tcPr>
            <w:tcW w:w="513" w:type="dxa"/>
          </w:tcPr>
          <w:p w:rsidR="0087400D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87400D" w:rsidRPr="0073283B" w:rsidRDefault="0087400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разрешения</w:t>
            </w:r>
          </w:p>
        </w:tc>
        <w:tc>
          <w:tcPr>
            <w:tcW w:w="2545" w:type="dxa"/>
          </w:tcPr>
          <w:p w:rsidR="00175484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 Получение подтве</w:t>
            </w:r>
            <w:r>
              <w:rPr>
                <w:b w:val="0"/>
                <w:sz w:val="22"/>
                <w:szCs w:val="22"/>
              </w:rPr>
              <w:t>р</w:t>
            </w:r>
            <w:r>
              <w:rPr>
                <w:b w:val="0"/>
                <w:sz w:val="22"/>
                <w:szCs w:val="22"/>
              </w:rPr>
              <w:t>ждения оплаты заяв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телем выдачи разреш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ния.</w:t>
            </w:r>
          </w:p>
          <w:p w:rsidR="0087400D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2325BD" w:rsidRPr="0073283B">
              <w:rPr>
                <w:b w:val="0"/>
                <w:sz w:val="22"/>
                <w:szCs w:val="22"/>
              </w:rPr>
              <w:t>.</w:t>
            </w:r>
            <w:r>
              <w:rPr>
                <w:b w:val="0"/>
                <w:sz w:val="22"/>
                <w:szCs w:val="22"/>
              </w:rPr>
              <w:t>п</w:t>
            </w:r>
            <w:r w:rsidR="002325BD" w:rsidRPr="0073283B">
              <w:rPr>
                <w:b w:val="0"/>
                <w:sz w:val="22"/>
                <w:szCs w:val="22"/>
              </w:rPr>
              <w:t>одготовка разреш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ния;</w:t>
            </w:r>
          </w:p>
          <w:p w:rsidR="006C1186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6C1186" w:rsidRPr="0073283B">
              <w:rPr>
                <w:b w:val="0"/>
                <w:sz w:val="22"/>
                <w:szCs w:val="22"/>
              </w:rPr>
              <w:t>. информирование з</w:t>
            </w:r>
            <w:r w:rsidR="006C1186" w:rsidRPr="0073283B">
              <w:rPr>
                <w:b w:val="0"/>
                <w:sz w:val="22"/>
                <w:szCs w:val="22"/>
              </w:rPr>
              <w:t>а</w:t>
            </w:r>
            <w:r w:rsidR="006C1186" w:rsidRPr="0073283B">
              <w:rPr>
                <w:b w:val="0"/>
                <w:sz w:val="22"/>
                <w:szCs w:val="22"/>
              </w:rPr>
              <w:t>явителя о необходим</w:t>
            </w:r>
            <w:r w:rsidR="006C1186" w:rsidRPr="0073283B">
              <w:rPr>
                <w:b w:val="0"/>
                <w:sz w:val="22"/>
                <w:szCs w:val="22"/>
              </w:rPr>
              <w:t>о</w:t>
            </w:r>
            <w:r w:rsidR="006C1186" w:rsidRPr="0073283B">
              <w:rPr>
                <w:b w:val="0"/>
                <w:sz w:val="22"/>
                <w:szCs w:val="22"/>
              </w:rPr>
              <w:t>сти получения разр</w:t>
            </w:r>
            <w:r w:rsidR="006C1186" w:rsidRPr="0073283B">
              <w:rPr>
                <w:b w:val="0"/>
                <w:sz w:val="22"/>
                <w:szCs w:val="22"/>
              </w:rPr>
              <w:t>е</w:t>
            </w:r>
            <w:r w:rsidR="006C1186" w:rsidRPr="0073283B">
              <w:rPr>
                <w:b w:val="0"/>
                <w:sz w:val="22"/>
                <w:szCs w:val="22"/>
              </w:rPr>
              <w:t>шения</w:t>
            </w:r>
            <w:r w:rsidR="00CF7A42" w:rsidRPr="0073283B">
              <w:rPr>
                <w:b w:val="0"/>
                <w:sz w:val="22"/>
                <w:szCs w:val="22"/>
              </w:rPr>
              <w:t xml:space="preserve"> по номеру тел</w:t>
            </w:r>
            <w:r w:rsidR="00CF7A42" w:rsidRPr="0073283B">
              <w:rPr>
                <w:b w:val="0"/>
                <w:sz w:val="22"/>
                <w:szCs w:val="22"/>
              </w:rPr>
              <w:t>е</w:t>
            </w:r>
            <w:r w:rsidR="00CF7A42" w:rsidRPr="0073283B">
              <w:rPr>
                <w:b w:val="0"/>
                <w:sz w:val="22"/>
                <w:szCs w:val="22"/>
              </w:rPr>
              <w:t>фону, указанному в з</w:t>
            </w:r>
            <w:r w:rsidR="00CF7A42" w:rsidRPr="0073283B">
              <w:rPr>
                <w:b w:val="0"/>
                <w:sz w:val="22"/>
                <w:szCs w:val="22"/>
              </w:rPr>
              <w:t>а</w:t>
            </w:r>
            <w:r w:rsidR="00CF7A42" w:rsidRPr="0073283B">
              <w:rPr>
                <w:b w:val="0"/>
                <w:sz w:val="22"/>
                <w:szCs w:val="22"/>
              </w:rPr>
              <w:t>явлении</w:t>
            </w:r>
            <w:r w:rsidR="006C1186" w:rsidRPr="0073283B">
              <w:rPr>
                <w:b w:val="0"/>
                <w:sz w:val="22"/>
                <w:szCs w:val="22"/>
              </w:rPr>
              <w:t>;</w:t>
            </w:r>
          </w:p>
          <w:p w:rsidR="002325BD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2325BD" w:rsidRPr="0073283B">
              <w:rPr>
                <w:b w:val="0"/>
                <w:sz w:val="22"/>
                <w:szCs w:val="22"/>
              </w:rPr>
              <w:t>.регистрация разреш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ния в журнале выдачи разрешений на ос</w:t>
            </w:r>
            <w:r w:rsidR="002325BD" w:rsidRPr="0073283B">
              <w:rPr>
                <w:b w:val="0"/>
                <w:sz w:val="22"/>
                <w:szCs w:val="22"/>
              </w:rPr>
              <w:t>у</w:t>
            </w:r>
            <w:r w:rsidR="002325BD" w:rsidRPr="0073283B">
              <w:rPr>
                <w:b w:val="0"/>
                <w:sz w:val="22"/>
                <w:szCs w:val="22"/>
              </w:rPr>
              <w:t>ществление деятельн</w:t>
            </w:r>
            <w:r w:rsidR="002325BD" w:rsidRPr="0073283B">
              <w:rPr>
                <w:b w:val="0"/>
                <w:sz w:val="22"/>
                <w:szCs w:val="22"/>
              </w:rPr>
              <w:t>о</w:t>
            </w:r>
            <w:r w:rsidR="002325BD" w:rsidRPr="0073283B">
              <w:rPr>
                <w:b w:val="0"/>
                <w:sz w:val="22"/>
                <w:szCs w:val="22"/>
              </w:rPr>
              <w:t>сти по перевозке па</w:t>
            </w:r>
            <w:r w:rsidR="002325BD" w:rsidRPr="0073283B">
              <w:rPr>
                <w:b w:val="0"/>
                <w:sz w:val="22"/>
                <w:szCs w:val="22"/>
              </w:rPr>
              <w:t>с</w:t>
            </w:r>
            <w:r w:rsidR="002325BD" w:rsidRPr="0073283B">
              <w:rPr>
                <w:b w:val="0"/>
                <w:sz w:val="22"/>
                <w:szCs w:val="22"/>
              </w:rPr>
              <w:t>сажиров и багажа ле</w:t>
            </w:r>
            <w:r w:rsidR="002325BD" w:rsidRPr="0073283B">
              <w:rPr>
                <w:b w:val="0"/>
                <w:sz w:val="22"/>
                <w:szCs w:val="22"/>
              </w:rPr>
              <w:t>г</w:t>
            </w:r>
            <w:r w:rsidR="002325BD" w:rsidRPr="0073283B">
              <w:rPr>
                <w:b w:val="0"/>
                <w:sz w:val="22"/>
                <w:szCs w:val="22"/>
              </w:rPr>
              <w:t>ковым такси на терр</w:t>
            </w:r>
            <w:r w:rsidR="002325BD" w:rsidRPr="0073283B">
              <w:rPr>
                <w:b w:val="0"/>
                <w:sz w:val="22"/>
                <w:szCs w:val="22"/>
              </w:rPr>
              <w:t>и</w:t>
            </w:r>
            <w:r w:rsidR="002325BD" w:rsidRPr="0073283B">
              <w:rPr>
                <w:b w:val="0"/>
                <w:sz w:val="22"/>
                <w:szCs w:val="22"/>
              </w:rPr>
              <w:t>тории Астраханской области;</w:t>
            </w:r>
          </w:p>
          <w:p w:rsidR="006C1186" w:rsidRPr="0073283B" w:rsidRDefault="00175484" w:rsidP="00175484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5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. Выдача разрешения заявителю при личном обращении или напра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в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ление заказным почт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о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вым отправлением с уведомлением.</w:t>
            </w:r>
          </w:p>
        </w:tc>
        <w:tc>
          <w:tcPr>
            <w:tcW w:w="1864" w:type="dxa"/>
          </w:tcPr>
          <w:p w:rsidR="0087400D" w:rsidRPr="0073283B" w:rsidRDefault="00D15E50" w:rsidP="00CF7AEC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 w:rsidR="00CF7AEC"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  <w:r w:rsidR="00CF7AEC">
              <w:rPr>
                <w:b w:val="0"/>
                <w:sz w:val="22"/>
                <w:szCs w:val="22"/>
              </w:rPr>
              <w:t>к</w:t>
            </w:r>
            <w:r w:rsidR="00CF7AEC">
              <w:rPr>
                <w:b w:val="0"/>
                <w:sz w:val="22"/>
                <w:szCs w:val="22"/>
              </w:rPr>
              <w:t>а</w:t>
            </w:r>
            <w:r w:rsidR="00CF7AEC">
              <w:rPr>
                <w:b w:val="0"/>
                <w:sz w:val="22"/>
                <w:szCs w:val="22"/>
              </w:rPr>
              <w:t xml:space="preserve">лендарных </w:t>
            </w:r>
            <w:r w:rsidRPr="0073283B">
              <w:rPr>
                <w:b w:val="0"/>
                <w:sz w:val="22"/>
                <w:szCs w:val="22"/>
              </w:rPr>
              <w:t>дней</w:t>
            </w:r>
          </w:p>
        </w:tc>
        <w:tc>
          <w:tcPr>
            <w:tcW w:w="1914" w:type="dxa"/>
          </w:tcPr>
          <w:p w:rsidR="0087400D" w:rsidRPr="0073283B" w:rsidRDefault="002325BD" w:rsidP="000352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должностное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цо </w:t>
            </w:r>
            <w:r w:rsidR="0003523B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, ответственное за предоставление государственной услуги</w:t>
            </w:r>
          </w:p>
        </w:tc>
        <w:tc>
          <w:tcPr>
            <w:tcW w:w="2695" w:type="dxa"/>
          </w:tcPr>
          <w:p w:rsidR="0087400D" w:rsidRPr="0073283B" w:rsidRDefault="003B6DB7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  <w:r w:rsidR="002325BD" w:rsidRPr="0073283B">
              <w:rPr>
                <w:b w:val="0"/>
                <w:sz w:val="22"/>
                <w:szCs w:val="22"/>
              </w:rPr>
              <w:t>. наличие компьютера, принтера;</w:t>
            </w:r>
          </w:p>
          <w:p w:rsidR="006C1186" w:rsidRPr="0073283B" w:rsidRDefault="003B6DB7" w:rsidP="006C1186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2</w:t>
            </w:r>
            <w:r w:rsidR="006C1186" w:rsidRPr="0073283B">
              <w:rPr>
                <w:rFonts w:ascii="Times New Roman" w:hAnsi="Times New Roman" w:cs="Times New Roman"/>
                <w:bCs/>
                <w:szCs w:val="22"/>
              </w:rPr>
              <w:t>. телефон;</w:t>
            </w:r>
          </w:p>
          <w:p w:rsidR="006C1186" w:rsidRPr="0073283B" w:rsidRDefault="006C118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2325BD" w:rsidRPr="00E63C6D" w:rsidRDefault="003B6DB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2325BD" w:rsidRPr="0073283B">
              <w:rPr>
                <w:b w:val="0"/>
                <w:sz w:val="22"/>
                <w:szCs w:val="22"/>
              </w:rPr>
              <w:t>. журнал выдачи разр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="002325BD" w:rsidRPr="0073283B">
              <w:rPr>
                <w:b w:val="0"/>
                <w:sz w:val="22"/>
                <w:szCs w:val="22"/>
              </w:rPr>
              <w:t>з</w:t>
            </w:r>
            <w:r w:rsidR="002325BD"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="002325BD" w:rsidRPr="0073283B">
              <w:rPr>
                <w:b w:val="0"/>
                <w:sz w:val="22"/>
                <w:szCs w:val="22"/>
              </w:rPr>
              <w:t>р</w:t>
            </w:r>
            <w:r w:rsidR="002325BD" w:rsidRPr="0073283B">
              <w:rPr>
                <w:b w:val="0"/>
                <w:sz w:val="22"/>
                <w:szCs w:val="22"/>
              </w:rPr>
              <w:t>ритории Астраханской области</w:t>
            </w:r>
            <w:r w:rsidR="00E63C6D" w:rsidRPr="00E63C6D">
              <w:rPr>
                <w:b w:val="0"/>
                <w:sz w:val="22"/>
                <w:szCs w:val="22"/>
              </w:rPr>
              <w:t>.</w:t>
            </w:r>
          </w:p>
          <w:p w:rsidR="006C1186" w:rsidRPr="0073283B" w:rsidRDefault="006C1186" w:rsidP="006C1186">
            <w:pPr>
              <w:pStyle w:val="ConsPlusNormal"/>
              <w:rPr>
                <w:b/>
                <w:szCs w:val="22"/>
              </w:rPr>
            </w:pPr>
          </w:p>
          <w:p w:rsidR="002325BD" w:rsidRPr="0073283B" w:rsidRDefault="002325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87400D" w:rsidRPr="00C57B7C" w:rsidRDefault="00C57B7C" w:rsidP="00E63C6D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Приложение 6 к технологической схеме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8879CC">
              <w:rPr>
                <w:b w:val="0"/>
                <w:sz w:val="22"/>
                <w:szCs w:val="22"/>
              </w:rPr>
              <w:t>.</w:t>
            </w:r>
            <w:r w:rsidR="00C40469" w:rsidRPr="00B03BA4">
              <w:rPr>
                <w:b w:val="0"/>
                <w:sz w:val="22"/>
                <w:szCs w:val="22"/>
              </w:rPr>
              <w:t>Переоформление разрешения на осуществление</w:t>
            </w:r>
            <w:r w:rsidR="00C40469" w:rsidRPr="0073283B">
              <w:rPr>
                <w:b w:val="0"/>
                <w:sz w:val="22"/>
                <w:szCs w:val="22"/>
              </w:rPr>
              <w:t xml:space="preserve"> деятельности по перевозке пассажиров и багажа легковым такси на территории Астраханской области</w:t>
            </w:r>
            <w:r w:rsidR="00C40469" w:rsidRPr="0073283B">
              <w:rPr>
                <w:sz w:val="22"/>
                <w:szCs w:val="22"/>
              </w:rPr>
              <w:t xml:space="preserve"> </w:t>
            </w:r>
          </w:p>
        </w:tc>
      </w:tr>
      <w:tr w:rsidR="008879CC" w:rsidRPr="0073283B" w:rsidTr="0073283B">
        <w:tc>
          <w:tcPr>
            <w:tcW w:w="13684" w:type="dxa"/>
            <w:gridSpan w:val="7"/>
          </w:tcPr>
          <w:p w:rsidR="008879CC" w:rsidRPr="00B03BA4" w:rsidRDefault="008879C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Pr="0073283B">
              <w:rPr>
                <w:b w:val="0"/>
                <w:sz w:val="22"/>
                <w:szCs w:val="22"/>
              </w:rPr>
              <w:t>Прием и регистрация заявления и документов</w:t>
            </w:r>
          </w:p>
        </w:tc>
      </w:tr>
      <w:tr w:rsidR="00FF582A" w:rsidTr="0073283B">
        <w:tc>
          <w:tcPr>
            <w:tcW w:w="513" w:type="dxa"/>
          </w:tcPr>
          <w:p w:rsidR="0001434A" w:rsidRPr="0073283B" w:rsidRDefault="00396FDE" w:rsidP="00396FDE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C4046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Прием и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страция заявления </w:t>
            </w:r>
            <w:r w:rsidRPr="0073283B">
              <w:rPr>
                <w:b w:val="0"/>
                <w:sz w:val="22"/>
                <w:szCs w:val="22"/>
              </w:rPr>
              <w:lastRenderedPageBreak/>
              <w:t>и документов</w:t>
            </w:r>
          </w:p>
        </w:tc>
        <w:tc>
          <w:tcPr>
            <w:tcW w:w="2545" w:type="dxa"/>
          </w:tcPr>
          <w:p w:rsidR="00A16893" w:rsidRPr="00A16893" w:rsidRDefault="00A16893" w:rsidP="00A16893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A16893">
              <w:rPr>
                <w:b w:val="0"/>
                <w:sz w:val="22"/>
                <w:szCs w:val="22"/>
              </w:rPr>
              <w:lastRenderedPageBreak/>
              <w:t>Специалист проверяет срок действия докуме</w:t>
            </w:r>
            <w:r w:rsidRPr="00A16893">
              <w:rPr>
                <w:b w:val="0"/>
                <w:sz w:val="22"/>
                <w:szCs w:val="22"/>
              </w:rPr>
              <w:t>н</w:t>
            </w:r>
            <w:r w:rsidRPr="00A16893">
              <w:rPr>
                <w:b w:val="0"/>
                <w:sz w:val="22"/>
                <w:szCs w:val="22"/>
              </w:rPr>
              <w:lastRenderedPageBreak/>
              <w:t>та, а также проверяет представленный док</w:t>
            </w:r>
            <w:r w:rsidRPr="00A16893">
              <w:rPr>
                <w:b w:val="0"/>
                <w:sz w:val="22"/>
                <w:szCs w:val="22"/>
              </w:rPr>
              <w:t>у</w:t>
            </w:r>
            <w:r w:rsidRPr="00A16893">
              <w:rPr>
                <w:b w:val="0"/>
                <w:sz w:val="22"/>
                <w:szCs w:val="22"/>
              </w:rPr>
              <w:t>мент на предмет нал</w:t>
            </w:r>
            <w:r w:rsidRPr="00A16893">
              <w:rPr>
                <w:b w:val="0"/>
                <w:sz w:val="22"/>
                <w:szCs w:val="22"/>
              </w:rPr>
              <w:t>и</w:t>
            </w:r>
            <w:r w:rsidRPr="00A16893">
              <w:rPr>
                <w:b w:val="0"/>
                <w:sz w:val="22"/>
                <w:szCs w:val="22"/>
              </w:rPr>
              <w:t>чия подчисток, допеч</w:t>
            </w:r>
            <w:r w:rsidRPr="00A16893">
              <w:rPr>
                <w:b w:val="0"/>
                <w:sz w:val="22"/>
                <w:szCs w:val="22"/>
              </w:rPr>
              <w:t>а</w:t>
            </w:r>
            <w:r w:rsidRPr="00A16893">
              <w:rPr>
                <w:b w:val="0"/>
                <w:sz w:val="22"/>
                <w:szCs w:val="22"/>
              </w:rPr>
              <w:t>ток.</w:t>
            </w:r>
          </w:p>
          <w:p w:rsidR="00A16893" w:rsidRPr="00A16893" w:rsidRDefault="00A16893" w:rsidP="00A16893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A16893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A16893">
              <w:rPr>
                <w:b w:val="0"/>
                <w:sz w:val="22"/>
                <w:szCs w:val="22"/>
              </w:rPr>
              <w:t>е</w:t>
            </w:r>
            <w:r w:rsidRPr="00A16893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A16893">
              <w:rPr>
                <w:b w:val="0"/>
                <w:sz w:val="22"/>
                <w:szCs w:val="22"/>
              </w:rPr>
              <w:t>в</w:t>
            </w:r>
            <w:r w:rsidRPr="00A16893">
              <w:rPr>
                <w:b w:val="0"/>
                <w:sz w:val="22"/>
                <w:szCs w:val="22"/>
              </w:rPr>
              <w:t>ленным требованиям или его отсутствия</w:t>
            </w:r>
            <w:r w:rsidRPr="00A16893">
              <w:rPr>
                <w:sz w:val="22"/>
                <w:szCs w:val="22"/>
              </w:rPr>
              <w:t xml:space="preserve"> </w:t>
            </w:r>
            <w:r w:rsidRPr="00A16893">
              <w:rPr>
                <w:b w:val="0"/>
                <w:sz w:val="22"/>
                <w:szCs w:val="22"/>
              </w:rPr>
              <w:t>– информирование заяв</w:t>
            </w:r>
            <w:r w:rsidRPr="00A16893">
              <w:rPr>
                <w:b w:val="0"/>
                <w:sz w:val="22"/>
                <w:szCs w:val="22"/>
              </w:rPr>
              <w:t>и</w:t>
            </w:r>
            <w:r w:rsidRPr="00A16893">
              <w:rPr>
                <w:b w:val="0"/>
                <w:sz w:val="22"/>
                <w:szCs w:val="22"/>
              </w:rPr>
              <w:t>теля/представителя з</w:t>
            </w:r>
            <w:r w:rsidRPr="00A16893">
              <w:rPr>
                <w:b w:val="0"/>
                <w:sz w:val="22"/>
                <w:szCs w:val="22"/>
              </w:rPr>
              <w:t>а</w:t>
            </w:r>
            <w:r w:rsidRPr="00A16893">
              <w:rPr>
                <w:b w:val="0"/>
                <w:sz w:val="22"/>
                <w:szCs w:val="22"/>
              </w:rPr>
              <w:t>явителя о необходим</w:t>
            </w:r>
            <w:r w:rsidRPr="00A16893">
              <w:rPr>
                <w:b w:val="0"/>
                <w:sz w:val="22"/>
                <w:szCs w:val="22"/>
              </w:rPr>
              <w:t>о</w:t>
            </w:r>
            <w:r w:rsidRPr="00A16893">
              <w:rPr>
                <w:b w:val="0"/>
                <w:sz w:val="22"/>
                <w:szCs w:val="22"/>
              </w:rPr>
              <w:t>сти предъявления док</w:t>
            </w:r>
            <w:r w:rsidRPr="00A16893">
              <w:rPr>
                <w:b w:val="0"/>
                <w:sz w:val="22"/>
                <w:szCs w:val="22"/>
              </w:rPr>
              <w:t>у</w:t>
            </w:r>
            <w:r w:rsidRPr="00A16893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A16893">
              <w:rPr>
                <w:b w:val="0"/>
                <w:sz w:val="22"/>
                <w:szCs w:val="22"/>
              </w:rPr>
              <w:t>о</w:t>
            </w:r>
            <w:r w:rsidRPr="00A16893">
              <w:rPr>
                <w:b w:val="0"/>
                <w:sz w:val="22"/>
                <w:szCs w:val="22"/>
              </w:rPr>
              <w:t>ставления госуда</w:t>
            </w:r>
            <w:r w:rsidRPr="00A16893">
              <w:rPr>
                <w:b w:val="0"/>
                <w:sz w:val="22"/>
                <w:szCs w:val="22"/>
              </w:rPr>
              <w:t>р</w:t>
            </w:r>
            <w:r w:rsidRPr="00A16893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A16893">
              <w:rPr>
                <w:b w:val="0"/>
                <w:sz w:val="22"/>
                <w:szCs w:val="22"/>
              </w:rPr>
              <w:t>о</w:t>
            </w:r>
            <w:r w:rsidRPr="00A16893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A16893">
              <w:rPr>
                <w:b w:val="0"/>
                <w:sz w:val="22"/>
                <w:szCs w:val="22"/>
              </w:rPr>
              <w:t>о</w:t>
            </w:r>
            <w:r w:rsidRPr="00A16893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A16893">
              <w:rPr>
                <w:b w:val="0"/>
                <w:sz w:val="22"/>
                <w:szCs w:val="22"/>
              </w:rPr>
              <w:t>ч</w:t>
            </w:r>
            <w:r w:rsidRPr="00A16893">
              <w:rPr>
                <w:b w:val="0"/>
                <w:sz w:val="22"/>
                <w:szCs w:val="22"/>
              </w:rPr>
              <w:t>ность.</w:t>
            </w:r>
          </w:p>
          <w:p w:rsidR="00A16893" w:rsidRDefault="00A16893" w:rsidP="00A16893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  <w:r w:rsidRPr="00A16893">
              <w:rPr>
                <w:b w:val="0"/>
                <w:sz w:val="22"/>
                <w:szCs w:val="22"/>
              </w:rPr>
              <w:t>В случае соответствия документа, удостов</w:t>
            </w:r>
            <w:r w:rsidRPr="00A16893">
              <w:rPr>
                <w:b w:val="0"/>
                <w:sz w:val="22"/>
                <w:szCs w:val="22"/>
              </w:rPr>
              <w:t>е</w:t>
            </w:r>
            <w:r w:rsidRPr="00A16893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A16893">
              <w:rPr>
                <w:b w:val="0"/>
                <w:sz w:val="22"/>
                <w:szCs w:val="22"/>
              </w:rPr>
              <w:t>в</w:t>
            </w:r>
            <w:r w:rsidRPr="00A16893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  <w:p w:rsidR="00A16893" w:rsidRDefault="00A16893" w:rsidP="008C0994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</w:p>
          <w:p w:rsidR="008C0994" w:rsidRPr="001E2D40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1E2D40">
              <w:rPr>
                <w:b w:val="0"/>
                <w:sz w:val="22"/>
                <w:szCs w:val="22"/>
              </w:rPr>
              <w:t>При личном обращении заявителя в министе</w:t>
            </w:r>
            <w:r w:rsidRPr="001E2D40">
              <w:rPr>
                <w:b w:val="0"/>
                <w:sz w:val="22"/>
                <w:szCs w:val="22"/>
              </w:rPr>
              <w:t>р</w:t>
            </w:r>
            <w:r w:rsidRPr="001E2D40">
              <w:rPr>
                <w:b w:val="0"/>
                <w:sz w:val="22"/>
                <w:szCs w:val="22"/>
              </w:rPr>
              <w:t>ство или МФЦ.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Проверка пакета пре</w:t>
            </w:r>
            <w:r w:rsidRPr="008C0994">
              <w:rPr>
                <w:b w:val="0"/>
                <w:sz w:val="22"/>
                <w:szCs w:val="22"/>
              </w:rPr>
              <w:t>д</w:t>
            </w:r>
            <w:r w:rsidRPr="008C0994">
              <w:rPr>
                <w:b w:val="0"/>
                <w:sz w:val="22"/>
                <w:szCs w:val="22"/>
              </w:rPr>
              <w:lastRenderedPageBreak/>
              <w:t xml:space="preserve">ставленных документов по перечню документов, указанных в разделе 4 технологической схемы. 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 w:rsidRPr="008C0994">
              <w:rPr>
                <w:b w:val="0"/>
                <w:sz w:val="22"/>
                <w:szCs w:val="22"/>
              </w:rPr>
              <w:t>у</w:t>
            </w:r>
            <w:r w:rsidRPr="008C0994">
              <w:rPr>
                <w:b w:val="0"/>
                <w:sz w:val="22"/>
                <w:szCs w:val="22"/>
              </w:rPr>
              <w:t>ментов перечню: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- принятие заявления и представленных док</w:t>
            </w:r>
            <w:r w:rsidRPr="008C0994">
              <w:rPr>
                <w:b w:val="0"/>
                <w:sz w:val="22"/>
                <w:szCs w:val="22"/>
              </w:rPr>
              <w:t>у</w:t>
            </w:r>
            <w:r w:rsidRPr="008C0994">
              <w:rPr>
                <w:b w:val="0"/>
                <w:sz w:val="22"/>
                <w:szCs w:val="22"/>
              </w:rPr>
              <w:t>ментов;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- регистрация заявления в журнале регистрации заявлений (присваив</w:t>
            </w:r>
            <w:r w:rsidRPr="008C0994">
              <w:rPr>
                <w:b w:val="0"/>
                <w:sz w:val="22"/>
                <w:szCs w:val="22"/>
              </w:rPr>
              <w:t>а</w:t>
            </w:r>
            <w:r w:rsidRPr="008C0994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8C0994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8C0994">
              <w:rPr>
                <w:b w:val="0"/>
                <w:sz w:val="22"/>
                <w:szCs w:val="22"/>
              </w:rPr>
              <w:t>го принятии);</w:t>
            </w:r>
          </w:p>
          <w:p w:rsidR="002F34C5" w:rsidRPr="00367D13" w:rsidRDefault="002F34C5" w:rsidP="002F34C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367D13">
              <w:rPr>
                <w:b w:val="0"/>
                <w:sz w:val="22"/>
                <w:szCs w:val="22"/>
              </w:rPr>
              <w:t>В случае обращения з</w:t>
            </w:r>
            <w:r w:rsidRPr="00367D13">
              <w:rPr>
                <w:b w:val="0"/>
                <w:sz w:val="22"/>
                <w:szCs w:val="22"/>
              </w:rPr>
              <w:t>а</w:t>
            </w:r>
            <w:r w:rsidRPr="00367D13">
              <w:rPr>
                <w:b w:val="0"/>
                <w:sz w:val="22"/>
                <w:szCs w:val="22"/>
              </w:rPr>
              <w:t>явителя в МФЦ</w:t>
            </w:r>
            <w:proofErr w:type="gramStart"/>
            <w:r w:rsidRPr="00367D13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367D13">
              <w:rPr>
                <w:b w:val="0"/>
                <w:sz w:val="22"/>
                <w:szCs w:val="22"/>
              </w:rPr>
              <w:t xml:space="preserve"> с</w:t>
            </w:r>
            <w:r w:rsidRPr="00367D13">
              <w:rPr>
                <w:b w:val="0"/>
                <w:sz w:val="22"/>
                <w:szCs w:val="22"/>
              </w:rPr>
              <w:t>о</w:t>
            </w:r>
            <w:r w:rsidRPr="00367D13">
              <w:rPr>
                <w:b w:val="0"/>
                <w:sz w:val="22"/>
                <w:szCs w:val="22"/>
              </w:rPr>
              <w:t>трудник МФЦ, отве</w:t>
            </w:r>
            <w:r w:rsidRPr="00367D13">
              <w:rPr>
                <w:b w:val="0"/>
                <w:sz w:val="22"/>
                <w:szCs w:val="22"/>
              </w:rPr>
              <w:t>т</w:t>
            </w:r>
            <w:r w:rsidRPr="00367D13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367D13">
              <w:rPr>
                <w:b w:val="0"/>
                <w:sz w:val="22"/>
                <w:szCs w:val="22"/>
              </w:rPr>
              <w:t>н</w:t>
            </w:r>
            <w:r w:rsidRPr="00367D13">
              <w:rPr>
                <w:b w:val="0"/>
                <w:sz w:val="22"/>
                <w:szCs w:val="22"/>
              </w:rPr>
              <w:t>тов, не позднее рабочего дня, следующего за днем приема и регистрации в МФЦ заявления и д</w:t>
            </w:r>
            <w:r w:rsidRPr="00367D13">
              <w:rPr>
                <w:b w:val="0"/>
                <w:sz w:val="22"/>
                <w:szCs w:val="22"/>
              </w:rPr>
              <w:t>о</w:t>
            </w:r>
            <w:r w:rsidRPr="00367D13">
              <w:rPr>
                <w:b w:val="0"/>
                <w:sz w:val="22"/>
                <w:szCs w:val="22"/>
              </w:rPr>
              <w:t>кументов, направляет их по сопроводительному реестру  в министерство для рассмотрения и принятия решения.</w:t>
            </w:r>
          </w:p>
          <w:p w:rsidR="002F34C5" w:rsidRPr="00367D13" w:rsidRDefault="002F34C5" w:rsidP="002F34C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367D13">
              <w:rPr>
                <w:b w:val="0"/>
                <w:sz w:val="22"/>
                <w:szCs w:val="22"/>
              </w:rPr>
              <w:t>Основания для отказа в приеме документов указаны в разделе 2 технологической схемы.</w:t>
            </w:r>
          </w:p>
          <w:p w:rsidR="0001434A" w:rsidRPr="0073283B" w:rsidRDefault="0001434A" w:rsidP="002F34C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01434A" w:rsidRDefault="00D6287B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3E46DA" w:rsidRPr="0073283B">
              <w:rPr>
                <w:b w:val="0"/>
                <w:sz w:val="22"/>
                <w:szCs w:val="22"/>
              </w:rPr>
              <w:t xml:space="preserve">1 </w:t>
            </w:r>
            <w:r w:rsidRPr="0073283B">
              <w:rPr>
                <w:b w:val="0"/>
                <w:sz w:val="22"/>
                <w:szCs w:val="22"/>
              </w:rPr>
              <w:t>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чего дня</w:t>
            </w:r>
          </w:p>
          <w:p w:rsidR="00755F48" w:rsidRPr="00755F48" w:rsidRDefault="00755F48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1914" w:type="dxa"/>
          </w:tcPr>
          <w:p w:rsidR="0001434A" w:rsidRDefault="003E46DA" w:rsidP="00593BCC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lastRenderedPageBreak/>
              <w:t>должностное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цо </w:t>
            </w:r>
            <w:r w:rsidR="00593BCC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lastRenderedPageBreak/>
              <w:t>или сотрудник МФЦ</w:t>
            </w:r>
          </w:p>
        </w:tc>
        <w:tc>
          <w:tcPr>
            <w:tcW w:w="2695" w:type="dxa"/>
          </w:tcPr>
          <w:p w:rsidR="00C70366" w:rsidRPr="00DA6505" w:rsidRDefault="00C70366" w:rsidP="00C7036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 xml:space="preserve">Программное </w:t>
            </w:r>
            <w:proofErr w:type="gramStart"/>
            <w:r>
              <w:rPr>
                <w:b w:val="0"/>
                <w:sz w:val="22"/>
                <w:szCs w:val="22"/>
              </w:rPr>
              <w:t>обеспеч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proofErr w:type="gramEnd"/>
            <w:r>
              <w:rPr>
                <w:b w:val="0"/>
                <w:sz w:val="22"/>
                <w:szCs w:val="22"/>
              </w:rPr>
              <w:t xml:space="preserve"> определяющее </w:t>
            </w:r>
            <w:r w:rsidRPr="00DA6505">
              <w:rPr>
                <w:b w:val="0"/>
                <w:sz w:val="22"/>
                <w:szCs w:val="22"/>
              </w:rPr>
              <w:t>с</w:t>
            </w:r>
            <w:r w:rsidRPr="00DA6505">
              <w:rPr>
                <w:b w:val="0"/>
                <w:sz w:val="22"/>
                <w:szCs w:val="22"/>
              </w:rPr>
              <w:t>о</w:t>
            </w:r>
            <w:r w:rsidRPr="00DA6505">
              <w:rPr>
                <w:b w:val="0"/>
                <w:sz w:val="22"/>
                <w:szCs w:val="22"/>
              </w:rPr>
              <w:lastRenderedPageBreak/>
              <w:t>блюдение установленных условий признания де</w:t>
            </w:r>
            <w:r w:rsidRPr="00DA6505">
              <w:rPr>
                <w:b w:val="0"/>
                <w:sz w:val="22"/>
                <w:szCs w:val="22"/>
              </w:rPr>
              <w:t>й</w:t>
            </w:r>
            <w:r w:rsidRPr="00DA6505">
              <w:rPr>
                <w:b w:val="0"/>
                <w:sz w:val="22"/>
                <w:szCs w:val="22"/>
              </w:rPr>
              <w:t>ствительности усиленной квалифицированной</w:t>
            </w:r>
            <w:r w:rsidRPr="00DA6505">
              <w:rPr>
                <w:sz w:val="22"/>
                <w:szCs w:val="22"/>
              </w:rPr>
              <w:t xml:space="preserve"> </w:t>
            </w:r>
            <w:r w:rsidRPr="00DA6505">
              <w:rPr>
                <w:b w:val="0"/>
                <w:sz w:val="22"/>
                <w:szCs w:val="22"/>
              </w:rPr>
              <w:t>электронной подписи.</w:t>
            </w:r>
          </w:p>
          <w:p w:rsidR="00C70366" w:rsidRDefault="00C7036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  <w:p w:rsidR="0001434A" w:rsidRPr="003E46DA" w:rsidRDefault="0001434A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2125" w:type="dxa"/>
          </w:tcPr>
          <w:p w:rsidR="0001434A" w:rsidRDefault="00F56D11" w:rsidP="00F56D11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  <w:tr w:rsidR="00131210" w:rsidTr="00D712C8">
        <w:tc>
          <w:tcPr>
            <w:tcW w:w="13684" w:type="dxa"/>
            <w:gridSpan w:val="7"/>
          </w:tcPr>
          <w:p w:rsidR="00131210" w:rsidRDefault="00131210" w:rsidP="00F56D11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73283B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Tr="0073283B">
        <w:tc>
          <w:tcPr>
            <w:tcW w:w="513" w:type="dxa"/>
          </w:tcPr>
          <w:p w:rsidR="0001434A" w:rsidRPr="00131210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1.</w:t>
            </w:r>
          </w:p>
        </w:tc>
        <w:tc>
          <w:tcPr>
            <w:tcW w:w="2028" w:type="dxa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FC07BD" w:rsidRPr="0073283B" w:rsidRDefault="00FC07B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FF582A" w:rsidRPr="00FF582A">
              <w:rPr>
                <w:rFonts w:ascii="Arial Unicode MS" w:hAnsi="Arial Unicode MS" w:cs="Arial Unicode MS"/>
                <w:bCs w:val="0"/>
                <w:color w:val="FF0000"/>
                <w:sz w:val="22"/>
                <w:szCs w:val="22"/>
              </w:rPr>
              <w:t xml:space="preserve"> </w:t>
            </w:r>
            <w:r w:rsidR="00FF582A" w:rsidRPr="00FF582A">
              <w:rPr>
                <w:b w:val="0"/>
                <w:sz w:val="22"/>
                <w:szCs w:val="22"/>
              </w:rPr>
              <w:t>Проверка правильн</w:t>
            </w:r>
            <w:r w:rsidR="00FF582A" w:rsidRPr="00FF582A">
              <w:rPr>
                <w:b w:val="0"/>
                <w:sz w:val="22"/>
                <w:szCs w:val="22"/>
              </w:rPr>
              <w:t>о</w:t>
            </w:r>
            <w:r w:rsidR="00FF582A" w:rsidRPr="00FF582A">
              <w:rPr>
                <w:b w:val="0"/>
                <w:sz w:val="22"/>
                <w:szCs w:val="22"/>
              </w:rPr>
              <w:t>сти оформления зая</w:t>
            </w:r>
            <w:r w:rsidR="00FF582A" w:rsidRPr="00FF582A">
              <w:rPr>
                <w:b w:val="0"/>
                <w:sz w:val="22"/>
                <w:szCs w:val="22"/>
              </w:rPr>
              <w:t>в</w:t>
            </w:r>
            <w:r w:rsidR="00FF582A" w:rsidRPr="00FF582A">
              <w:rPr>
                <w:b w:val="0"/>
                <w:sz w:val="22"/>
                <w:szCs w:val="22"/>
              </w:rPr>
              <w:t>ления и содержание д</w:t>
            </w:r>
            <w:r w:rsidR="00FF582A" w:rsidRPr="00FF582A">
              <w:rPr>
                <w:b w:val="0"/>
                <w:sz w:val="22"/>
                <w:szCs w:val="22"/>
              </w:rPr>
              <w:t>о</w:t>
            </w:r>
            <w:r w:rsidR="00FF582A" w:rsidRPr="00FF582A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FF582A" w:rsidRPr="00FF582A">
              <w:rPr>
                <w:b w:val="0"/>
                <w:sz w:val="22"/>
                <w:szCs w:val="22"/>
              </w:rPr>
              <w:t>е</w:t>
            </w:r>
            <w:r w:rsidR="00FF582A" w:rsidRPr="00FF582A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FF582A" w:rsidRPr="00FF582A">
              <w:rPr>
                <w:b w:val="0"/>
                <w:sz w:val="22"/>
                <w:szCs w:val="22"/>
              </w:rPr>
              <w:t>а</w:t>
            </w:r>
            <w:r w:rsidR="00FF582A" w:rsidRPr="00FF582A">
              <w:rPr>
                <w:b w:val="0"/>
                <w:sz w:val="22"/>
                <w:szCs w:val="22"/>
              </w:rPr>
              <w:t>ниям законодательства;</w:t>
            </w:r>
          </w:p>
          <w:p w:rsidR="00FC07BD" w:rsidRPr="0073283B" w:rsidRDefault="00755F4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55F48">
              <w:rPr>
                <w:b w:val="0"/>
                <w:sz w:val="22"/>
                <w:szCs w:val="22"/>
              </w:rPr>
              <w:t>2</w:t>
            </w:r>
            <w:r w:rsidR="00FC07BD" w:rsidRPr="0073283B">
              <w:rPr>
                <w:b w:val="0"/>
                <w:sz w:val="22"/>
                <w:szCs w:val="22"/>
              </w:rPr>
              <w:t xml:space="preserve">. </w:t>
            </w:r>
            <w:r w:rsidR="00FF582A">
              <w:rPr>
                <w:b w:val="0"/>
                <w:sz w:val="22"/>
                <w:szCs w:val="22"/>
              </w:rPr>
              <w:t>н</w:t>
            </w:r>
            <w:r w:rsidR="00FC07BD" w:rsidRPr="0073283B">
              <w:rPr>
                <w:b w:val="0"/>
                <w:sz w:val="22"/>
                <w:szCs w:val="22"/>
              </w:rPr>
              <w:t>аправление межв</w:t>
            </w:r>
            <w:r w:rsidR="00FC07BD" w:rsidRPr="0073283B">
              <w:rPr>
                <w:b w:val="0"/>
                <w:sz w:val="22"/>
                <w:szCs w:val="22"/>
              </w:rPr>
              <w:t>е</w:t>
            </w:r>
            <w:r w:rsidR="00FC07BD" w:rsidRPr="0073283B">
              <w:rPr>
                <w:b w:val="0"/>
                <w:sz w:val="22"/>
                <w:szCs w:val="22"/>
              </w:rPr>
              <w:t>домственного запроса в ФНС России о пред</w:t>
            </w:r>
            <w:r w:rsidR="00FC07BD" w:rsidRPr="0073283B">
              <w:rPr>
                <w:b w:val="0"/>
                <w:sz w:val="22"/>
                <w:szCs w:val="22"/>
              </w:rPr>
              <w:t>о</w:t>
            </w:r>
            <w:r w:rsidR="00FC07BD" w:rsidRPr="0073283B">
              <w:rPr>
                <w:b w:val="0"/>
                <w:sz w:val="22"/>
                <w:szCs w:val="22"/>
              </w:rPr>
              <w:t>ставлении сведений об изменении наименов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ния ЮЛ, места его нахождения и о реорг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низации ЮЛ;</w:t>
            </w:r>
          </w:p>
          <w:p w:rsidR="00FC07BD" w:rsidRPr="0073283B" w:rsidRDefault="000F0EE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FC07BD" w:rsidRPr="0073283B">
              <w:rPr>
                <w:b w:val="0"/>
                <w:sz w:val="22"/>
                <w:szCs w:val="22"/>
              </w:rPr>
              <w:t>. издание распоряж</w:t>
            </w:r>
            <w:r w:rsidR="00FC07BD" w:rsidRPr="0073283B">
              <w:rPr>
                <w:b w:val="0"/>
                <w:sz w:val="22"/>
                <w:szCs w:val="22"/>
              </w:rPr>
              <w:t>е</w:t>
            </w:r>
            <w:r w:rsidR="00FC07BD" w:rsidRPr="0073283B">
              <w:rPr>
                <w:b w:val="0"/>
                <w:sz w:val="22"/>
                <w:szCs w:val="22"/>
              </w:rPr>
              <w:t xml:space="preserve">ния </w:t>
            </w:r>
            <w:r w:rsidR="00FA3A9A">
              <w:rPr>
                <w:b w:val="0"/>
                <w:sz w:val="22"/>
                <w:szCs w:val="22"/>
              </w:rPr>
              <w:t>министерства</w:t>
            </w:r>
            <w:r w:rsidR="00FC07BD" w:rsidRPr="0073283B">
              <w:rPr>
                <w:b w:val="0"/>
                <w:sz w:val="22"/>
                <w:szCs w:val="22"/>
              </w:rPr>
              <w:t xml:space="preserve"> о в</w:t>
            </w:r>
            <w:r w:rsidR="00FC07BD" w:rsidRPr="0073283B">
              <w:rPr>
                <w:b w:val="0"/>
                <w:sz w:val="22"/>
                <w:szCs w:val="22"/>
              </w:rPr>
              <w:t>ы</w:t>
            </w:r>
            <w:r w:rsidR="00FC07BD" w:rsidRPr="0073283B">
              <w:rPr>
                <w:b w:val="0"/>
                <w:sz w:val="22"/>
                <w:szCs w:val="22"/>
              </w:rPr>
              <w:t>даче переоформленного разрешения и напра</w:t>
            </w:r>
            <w:r w:rsidR="00FC07BD" w:rsidRPr="0073283B">
              <w:rPr>
                <w:b w:val="0"/>
                <w:sz w:val="22"/>
                <w:szCs w:val="22"/>
              </w:rPr>
              <w:t>в</w:t>
            </w:r>
            <w:r w:rsidR="00FC07BD" w:rsidRPr="0073283B">
              <w:rPr>
                <w:b w:val="0"/>
                <w:sz w:val="22"/>
                <w:szCs w:val="22"/>
              </w:rPr>
              <w:t>ление уведомления з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явителю о переофор</w:t>
            </w:r>
            <w:r w:rsidR="00FC07BD" w:rsidRPr="0073283B">
              <w:rPr>
                <w:b w:val="0"/>
                <w:sz w:val="22"/>
                <w:szCs w:val="22"/>
              </w:rPr>
              <w:t>м</w:t>
            </w:r>
            <w:r w:rsidR="00FC07BD" w:rsidRPr="0073283B">
              <w:rPr>
                <w:b w:val="0"/>
                <w:sz w:val="22"/>
                <w:szCs w:val="22"/>
              </w:rPr>
              <w:t>лении разрешения;</w:t>
            </w:r>
          </w:p>
          <w:p w:rsidR="00FC07BD" w:rsidRPr="0073283B" w:rsidRDefault="000F0EE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FC07BD" w:rsidRPr="0073283B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FC07BD" w:rsidRPr="0073283B">
              <w:rPr>
                <w:b w:val="0"/>
                <w:sz w:val="22"/>
                <w:szCs w:val="22"/>
              </w:rPr>
              <w:t>у</w:t>
            </w:r>
            <w:r w:rsidR="00FC07BD" w:rsidRPr="0073283B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FC07BD" w:rsidRPr="0073283B">
              <w:rPr>
                <w:b w:val="0"/>
                <w:sz w:val="22"/>
                <w:szCs w:val="22"/>
              </w:rPr>
              <w:t>т</w:t>
            </w:r>
            <w:r w:rsidR="00FC07BD" w:rsidRPr="0073283B">
              <w:rPr>
                <w:b w:val="0"/>
                <w:sz w:val="22"/>
                <w:szCs w:val="22"/>
              </w:rPr>
              <w:t>ся) уведомление об о</w:t>
            </w:r>
            <w:r w:rsidR="00FC07BD" w:rsidRPr="0073283B">
              <w:rPr>
                <w:b w:val="0"/>
                <w:sz w:val="22"/>
                <w:szCs w:val="22"/>
              </w:rPr>
              <w:t>т</w:t>
            </w:r>
            <w:r w:rsidR="00FC07BD" w:rsidRPr="0073283B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FC07BD" w:rsidRPr="0073283B" w:rsidRDefault="00FC07B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01434A" w:rsidRPr="00700B77" w:rsidRDefault="00271780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55F48">
              <w:rPr>
                <w:b w:val="0"/>
                <w:sz w:val="22"/>
                <w:szCs w:val="22"/>
              </w:rPr>
              <w:t xml:space="preserve">не более </w:t>
            </w:r>
            <w:r w:rsidR="00F6576D">
              <w:rPr>
                <w:b w:val="0"/>
                <w:sz w:val="22"/>
                <w:szCs w:val="22"/>
              </w:rPr>
              <w:t>2</w:t>
            </w:r>
            <w:r w:rsidR="00FC07BD" w:rsidRPr="00755F48">
              <w:rPr>
                <w:b w:val="0"/>
                <w:sz w:val="22"/>
                <w:szCs w:val="22"/>
              </w:rPr>
              <w:t>1</w:t>
            </w:r>
            <w:r w:rsidRPr="00755F48">
              <w:rPr>
                <w:b w:val="0"/>
                <w:sz w:val="22"/>
                <w:szCs w:val="22"/>
              </w:rPr>
              <w:t xml:space="preserve"> к</w:t>
            </w:r>
            <w:r w:rsidRPr="00755F48">
              <w:rPr>
                <w:b w:val="0"/>
                <w:sz w:val="22"/>
                <w:szCs w:val="22"/>
              </w:rPr>
              <w:t>а</w:t>
            </w:r>
            <w:r w:rsidRPr="00755F48">
              <w:rPr>
                <w:b w:val="0"/>
                <w:sz w:val="22"/>
                <w:szCs w:val="22"/>
              </w:rPr>
              <w:t>лендарн</w:t>
            </w:r>
            <w:r w:rsidR="00F6576D">
              <w:rPr>
                <w:b w:val="0"/>
                <w:sz w:val="22"/>
                <w:szCs w:val="22"/>
              </w:rPr>
              <w:t>ого</w:t>
            </w:r>
            <w:r w:rsidRPr="00755F48">
              <w:rPr>
                <w:b w:val="0"/>
                <w:sz w:val="22"/>
                <w:szCs w:val="22"/>
              </w:rPr>
              <w:t xml:space="preserve"> дн</w:t>
            </w:r>
            <w:r w:rsidR="00F6576D">
              <w:rPr>
                <w:b w:val="0"/>
                <w:sz w:val="22"/>
                <w:szCs w:val="22"/>
              </w:rPr>
              <w:t>я</w:t>
            </w:r>
          </w:p>
          <w:p w:rsidR="00755F48" w:rsidRPr="00755F48" w:rsidRDefault="00755F48" w:rsidP="00233C3B">
            <w:pPr>
              <w:pStyle w:val="42"/>
              <w:shd w:val="clear" w:color="auto" w:fill="auto"/>
              <w:spacing w:after="184" w:line="280" w:lineRule="exact"/>
              <w:rPr>
                <w:color w:val="FF0000"/>
              </w:rPr>
            </w:pPr>
            <w:r w:rsidRPr="00755F48">
              <w:rPr>
                <w:b w:val="0"/>
                <w:sz w:val="22"/>
                <w:szCs w:val="22"/>
              </w:rPr>
              <w:t>Направление з</w:t>
            </w:r>
            <w:r w:rsidRPr="00755F48">
              <w:rPr>
                <w:b w:val="0"/>
                <w:sz w:val="22"/>
                <w:szCs w:val="22"/>
              </w:rPr>
              <w:t>а</w:t>
            </w:r>
            <w:r w:rsidRPr="00755F48">
              <w:rPr>
                <w:b w:val="0"/>
                <w:sz w:val="22"/>
                <w:szCs w:val="22"/>
              </w:rPr>
              <w:t>явителю ув</w:t>
            </w:r>
            <w:r w:rsidRPr="00755F48">
              <w:rPr>
                <w:b w:val="0"/>
                <w:sz w:val="22"/>
                <w:szCs w:val="22"/>
              </w:rPr>
              <w:t>е</w:t>
            </w:r>
            <w:r w:rsidRPr="00755F48">
              <w:rPr>
                <w:b w:val="0"/>
                <w:sz w:val="22"/>
                <w:szCs w:val="22"/>
              </w:rPr>
              <w:t>домления об о</w:t>
            </w:r>
            <w:r w:rsidRPr="00755F48">
              <w:rPr>
                <w:b w:val="0"/>
                <w:sz w:val="22"/>
                <w:szCs w:val="22"/>
              </w:rPr>
              <w:t>т</w:t>
            </w:r>
            <w:r w:rsidRPr="00755F48">
              <w:rPr>
                <w:b w:val="0"/>
                <w:sz w:val="22"/>
                <w:szCs w:val="22"/>
              </w:rPr>
              <w:t xml:space="preserve">казе в выдаче разрешения  в </w:t>
            </w:r>
            <w:r w:rsidR="00B06F6A">
              <w:rPr>
                <w:b w:val="0"/>
                <w:sz w:val="22"/>
                <w:szCs w:val="22"/>
              </w:rPr>
              <w:t>течени</w:t>
            </w:r>
            <w:proofErr w:type="gramStart"/>
            <w:r w:rsidR="00B06F6A">
              <w:rPr>
                <w:b w:val="0"/>
                <w:sz w:val="22"/>
                <w:szCs w:val="22"/>
              </w:rPr>
              <w:t>и</w:t>
            </w:r>
            <w:proofErr w:type="gramEnd"/>
            <w:r w:rsidR="00B06F6A">
              <w:rPr>
                <w:b w:val="0"/>
                <w:sz w:val="22"/>
                <w:szCs w:val="22"/>
              </w:rPr>
              <w:t xml:space="preserve"> </w:t>
            </w:r>
            <w:r w:rsidR="00233C3B">
              <w:rPr>
                <w:b w:val="0"/>
                <w:sz w:val="22"/>
                <w:szCs w:val="22"/>
              </w:rPr>
              <w:t>3</w:t>
            </w:r>
            <w:r w:rsidR="00B06F6A">
              <w:rPr>
                <w:b w:val="0"/>
                <w:sz w:val="22"/>
                <w:szCs w:val="22"/>
              </w:rPr>
              <w:t xml:space="preserve"> раб</w:t>
            </w:r>
            <w:r w:rsidR="00B06F6A">
              <w:rPr>
                <w:b w:val="0"/>
                <w:sz w:val="22"/>
                <w:szCs w:val="22"/>
              </w:rPr>
              <w:t>о</w:t>
            </w:r>
            <w:r w:rsidR="00B06F6A">
              <w:rPr>
                <w:b w:val="0"/>
                <w:sz w:val="22"/>
                <w:szCs w:val="22"/>
              </w:rPr>
              <w:t>ч</w:t>
            </w:r>
            <w:r w:rsidR="00233C3B">
              <w:rPr>
                <w:b w:val="0"/>
                <w:sz w:val="22"/>
                <w:szCs w:val="22"/>
              </w:rPr>
              <w:t>их</w:t>
            </w:r>
            <w:r w:rsidR="00B06F6A">
              <w:rPr>
                <w:b w:val="0"/>
                <w:sz w:val="22"/>
                <w:szCs w:val="22"/>
              </w:rPr>
              <w:t xml:space="preserve"> дн</w:t>
            </w:r>
            <w:r w:rsidR="00233C3B">
              <w:rPr>
                <w:b w:val="0"/>
                <w:sz w:val="22"/>
                <w:szCs w:val="22"/>
              </w:rPr>
              <w:t>ей</w:t>
            </w:r>
            <w:r w:rsidRPr="00755F48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914" w:type="dxa"/>
          </w:tcPr>
          <w:p w:rsidR="0001434A" w:rsidRDefault="00FC07BD" w:rsidP="00FA3A9A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FA3A9A">
              <w:rPr>
                <w:b w:val="0"/>
                <w:sz w:val="22"/>
                <w:szCs w:val="22"/>
              </w:rPr>
              <w:t>министе</w:t>
            </w:r>
            <w:r w:rsidR="00FA3A9A">
              <w:rPr>
                <w:b w:val="0"/>
                <w:sz w:val="22"/>
                <w:szCs w:val="22"/>
              </w:rPr>
              <w:t>р</w:t>
            </w:r>
            <w:r w:rsidR="00FA3A9A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245FFA" w:rsidRPr="00F47A35" w:rsidRDefault="00245FFA" w:rsidP="00245FF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Компьютер, доступ, в типовую ведомственную информационную сист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му</w:t>
            </w:r>
            <w:r w:rsidRPr="00F47A35">
              <w:rPr>
                <w:b w:val="0"/>
                <w:sz w:val="22"/>
                <w:szCs w:val="22"/>
              </w:rPr>
              <w:t>;</w:t>
            </w:r>
          </w:p>
          <w:p w:rsidR="00245FFA" w:rsidRPr="0073283B" w:rsidRDefault="00245FFA" w:rsidP="00245FF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Pr="0073283B">
              <w:rPr>
                <w:b w:val="0"/>
                <w:sz w:val="22"/>
                <w:szCs w:val="22"/>
              </w:rPr>
              <w:t>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>Технологическое обеспечение (доступ к защищенным каналам связи);</w:t>
            </w:r>
          </w:p>
          <w:p w:rsidR="00245FFA" w:rsidRDefault="00245FFA" w:rsidP="00245FF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245FFA">
              <w:rPr>
                <w:b w:val="0"/>
                <w:sz w:val="22"/>
                <w:szCs w:val="22"/>
              </w:rPr>
              <w:t xml:space="preserve"> </w:t>
            </w:r>
            <w:r>
              <w:rPr>
                <w:b w:val="0"/>
                <w:sz w:val="22"/>
                <w:szCs w:val="22"/>
              </w:rPr>
              <w:t xml:space="preserve">Наличие </w:t>
            </w:r>
            <w:r w:rsidRPr="0073283B">
              <w:rPr>
                <w:b w:val="0"/>
                <w:sz w:val="22"/>
                <w:szCs w:val="22"/>
              </w:rPr>
              <w:t>принтера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01434A" w:rsidRPr="00245FFA" w:rsidRDefault="0001434A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2125" w:type="dxa"/>
          </w:tcPr>
          <w:p w:rsidR="0001434A" w:rsidRPr="00780428" w:rsidRDefault="00780428" w:rsidP="00780428">
            <w:pPr>
              <w:pStyle w:val="42"/>
              <w:shd w:val="clear" w:color="auto" w:fill="auto"/>
              <w:spacing w:after="184" w:line="280" w:lineRule="exact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31210" w:rsidTr="00DC7951">
        <w:tc>
          <w:tcPr>
            <w:tcW w:w="13684" w:type="dxa"/>
            <w:gridSpan w:val="7"/>
          </w:tcPr>
          <w:p w:rsidR="00131210" w:rsidRDefault="00131210" w:rsidP="00780428">
            <w:pPr>
              <w:pStyle w:val="42"/>
              <w:shd w:val="clear" w:color="auto" w:fill="auto"/>
              <w:spacing w:after="184" w:line="280" w:lineRule="exact"/>
              <w:jc w:val="center"/>
              <w:rPr>
                <w:lang w:val="en-US"/>
              </w:rPr>
            </w:pPr>
            <w:r w:rsidRPr="00C44D2B">
              <w:rPr>
                <w:b w:val="0"/>
                <w:sz w:val="22"/>
                <w:szCs w:val="22"/>
              </w:rPr>
              <w:t>3.Выдача заявителю переоформленного разрешения</w:t>
            </w:r>
          </w:p>
        </w:tc>
      </w:tr>
      <w:tr w:rsidR="00FF582A" w:rsidTr="0073283B">
        <w:tc>
          <w:tcPr>
            <w:tcW w:w="513" w:type="dxa"/>
          </w:tcPr>
          <w:p w:rsidR="00287938" w:rsidRPr="0073283B" w:rsidRDefault="00131210" w:rsidP="008377E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переоформленного разрешения</w:t>
            </w:r>
          </w:p>
        </w:tc>
        <w:tc>
          <w:tcPr>
            <w:tcW w:w="2545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B03BA4">
              <w:rPr>
                <w:b w:val="0"/>
                <w:sz w:val="22"/>
                <w:szCs w:val="22"/>
              </w:rPr>
              <w:t>И</w:t>
            </w:r>
            <w:r w:rsidR="00C15F7B" w:rsidRPr="0073283B">
              <w:rPr>
                <w:b w:val="0"/>
                <w:sz w:val="22"/>
                <w:szCs w:val="22"/>
              </w:rPr>
              <w:t>нформирование з</w:t>
            </w:r>
            <w:r w:rsidR="00C15F7B" w:rsidRPr="0073283B">
              <w:rPr>
                <w:b w:val="0"/>
                <w:sz w:val="22"/>
                <w:szCs w:val="22"/>
              </w:rPr>
              <w:t>а</w:t>
            </w:r>
            <w:r w:rsidR="00C15F7B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 xml:space="preserve">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возврата ранее в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данного разрешения;</w:t>
            </w:r>
          </w:p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2.</w:t>
            </w:r>
            <w:r w:rsidR="00B03BA4">
              <w:rPr>
                <w:b w:val="0"/>
                <w:sz w:val="22"/>
                <w:szCs w:val="22"/>
              </w:rPr>
              <w:t>п</w:t>
            </w:r>
            <w:r w:rsidRPr="0073283B">
              <w:rPr>
                <w:b w:val="0"/>
                <w:sz w:val="22"/>
                <w:szCs w:val="22"/>
              </w:rPr>
              <w:t xml:space="preserve">одготовка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Pr="0073283B">
              <w:rPr>
                <w:b w:val="0"/>
                <w:sz w:val="22"/>
                <w:szCs w:val="22"/>
              </w:rPr>
              <w:t>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шения;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287938" w:rsidRPr="0073283B">
              <w:rPr>
                <w:b w:val="0"/>
                <w:sz w:val="22"/>
                <w:szCs w:val="22"/>
              </w:rPr>
              <w:t>. информирование з</w:t>
            </w:r>
            <w:r w:rsidR="00287938" w:rsidRPr="0073283B">
              <w:rPr>
                <w:b w:val="0"/>
                <w:sz w:val="22"/>
                <w:szCs w:val="22"/>
              </w:rPr>
              <w:t>а</w:t>
            </w:r>
            <w:r w:rsidR="00287938" w:rsidRPr="0073283B">
              <w:rPr>
                <w:b w:val="0"/>
                <w:sz w:val="22"/>
                <w:szCs w:val="22"/>
              </w:rPr>
              <w:t>явителя о необходим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 xml:space="preserve">сти получения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="00287938" w:rsidRPr="0073283B">
              <w:rPr>
                <w:b w:val="0"/>
                <w:sz w:val="22"/>
                <w:szCs w:val="22"/>
              </w:rPr>
              <w:t>разр</w:t>
            </w:r>
            <w:r w:rsidR="00287938" w:rsidRPr="0073283B">
              <w:rPr>
                <w:b w:val="0"/>
                <w:sz w:val="22"/>
                <w:szCs w:val="22"/>
              </w:rPr>
              <w:t>е</w:t>
            </w:r>
            <w:r w:rsidR="00287938" w:rsidRPr="0073283B">
              <w:rPr>
                <w:b w:val="0"/>
                <w:sz w:val="22"/>
                <w:szCs w:val="22"/>
              </w:rPr>
              <w:t>шения;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287938" w:rsidRPr="0073283B">
              <w:rPr>
                <w:b w:val="0"/>
                <w:sz w:val="22"/>
                <w:szCs w:val="22"/>
              </w:rPr>
              <w:t xml:space="preserve">.регистрация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="00287938" w:rsidRPr="0073283B">
              <w:rPr>
                <w:b w:val="0"/>
                <w:sz w:val="22"/>
                <w:szCs w:val="22"/>
              </w:rPr>
              <w:t>разр</w:t>
            </w:r>
            <w:r w:rsidR="00287938" w:rsidRPr="0073283B">
              <w:rPr>
                <w:b w:val="0"/>
                <w:sz w:val="22"/>
                <w:szCs w:val="22"/>
              </w:rPr>
              <w:t>е</w:t>
            </w:r>
            <w:r w:rsidR="00287938" w:rsidRPr="0073283B">
              <w:rPr>
                <w:b w:val="0"/>
                <w:sz w:val="22"/>
                <w:szCs w:val="22"/>
              </w:rPr>
              <w:t>шения в журнале выдачи разрешений на ос</w:t>
            </w:r>
            <w:r w:rsidR="00287938" w:rsidRPr="0073283B">
              <w:rPr>
                <w:b w:val="0"/>
                <w:sz w:val="22"/>
                <w:szCs w:val="22"/>
              </w:rPr>
              <w:t>у</w:t>
            </w:r>
            <w:r w:rsidR="00287938" w:rsidRPr="0073283B">
              <w:rPr>
                <w:b w:val="0"/>
                <w:sz w:val="22"/>
                <w:szCs w:val="22"/>
              </w:rPr>
              <w:t>ществление деятельн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>сти по перевозке па</w:t>
            </w:r>
            <w:r w:rsidR="00287938" w:rsidRPr="0073283B">
              <w:rPr>
                <w:b w:val="0"/>
                <w:sz w:val="22"/>
                <w:szCs w:val="22"/>
              </w:rPr>
              <w:t>с</w:t>
            </w:r>
            <w:r w:rsidR="00287938" w:rsidRPr="0073283B">
              <w:rPr>
                <w:b w:val="0"/>
                <w:sz w:val="22"/>
                <w:szCs w:val="22"/>
              </w:rPr>
              <w:t>сажиров и багажа ле</w:t>
            </w:r>
            <w:r w:rsidR="00287938" w:rsidRPr="0073283B">
              <w:rPr>
                <w:b w:val="0"/>
                <w:sz w:val="22"/>
                <w:szCs w:val="22"/>
              </w:rPr>
              <w:t>г</w:t>
            </w:r>
            <w:r w:rsidR="00287938" w:rsidRPr="0073283B">
              <w:rPr>
                <w:b w:val="0"/>
                <w:sz w:val="22"/>
                <w:szCs w:val="22"/>
              </w:rPr>
              <w:t>ковым такси на терр</w:t>
            </w:r>
            <w:r w:rsidR="00287938" w:rsidRPr="0073283B">
              <w:rPr>
                <w:b w:val="0"/>
                <w:sz w:val="22"/>
                <w:szCs w:val="22"/>
              </w:rPr>
              <w:t>и</w:t>
            </w:r>
            <w:r w:rsidR="00287938" w:rsidRPr="0073283B">
              <w:rPr>
                <w:b w:val="0"/>
                <w:sz w:val="22"/>
                <w:szCs w:val="22"/>
              </w:rPr>
              <w:t>тории Астраханской области;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  <w:r w:rsidR="00287938" w:rsidRPr="0073283B">
              <w:rPr>
                <w:b w:val="0"/>
                <w:sz w:val="22"/>
                <w:szCs w:val="22"/>
              </w:rPr>
              <w:t xml:space="preserve">. Выдача </w:t>
            </w:r>
            <w:r w:rsidR="002E6BBF" w:rsidRPr="0073283B">
              <w:rPr>
                <w:b w:val="0"/>
                <w:sz w:val="22"/>
                <w:szCs w:val="22"/>
              </w:rPr>
              <w:t>переофор</w:t>
            </w:r>
            <w:r w:rsidR="002E6BBF" w:rsidRPr="0073283B">
              <w:rPr>
                <w:b w:val="0"/>
                <w:sz w:val="22"/>
                <w:szCs w:val="22"/>
              </w:rPr>
              <w:t>м</w:t>
            </w:r>
            <w:r w:rsidR="002E6BBF" w:rsidRPr="0073283B">
              <w:rPr>
                <w:b w:val="0"/>
                <w:sz w:val="22"/>
                <w:szCs w:val="22"/>
              </w:rPr>
              <w:t xml:space="preserve">ленного </w:t>
            </w:r>
            <w:r w:rsidR="00287938" w:rsidRPr="0073283B">
              <w:rPr>
                <w:b w:val="0"/>
                <w:sz w:val="22"/>
                <w:szCs w:val="22"/>
              </w:rPr>
              <w:t>разрешения заявителю при личном обращении или напра</w:t>
            </w:r>
            <w:r w:rsidR="00287938" w:rsidRPr="0073283B">
              <w:rPr>
                <w:b w:val="0"/>
                <w:sz w:val="22"/>
                <w:szCs w:val="22"/>
              </w:rPr>
              <w:t>в</w:t>
            </w:r>
            <w:r w:rsidR="00287938" w:rsidRPr="0073283B">
              <w:rPr>
                <w:b w:val="0"/>
                <w:sz w:val="22"/>
                <w:szCs w:val="22"/>
              </w:rPr>
              <w:t>ление заказным почт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>вым отправлением с уведомлением.</w:t>
            </w:r>
          </w:p>
        </w:tc>
        <w:tc>
          <w:tcPr>
            <w:tcW w:w="1864" w:type="dxa"/>
          </w:tcPr>
          <w:p w:rsidR="00287938" w:rsidRPr="0073283B" w:rsidRDefault="00272573" w:rsidP="004C43B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4C43B7">
              <w:rPr>
                <w:b w:val="0"/>
                <w:sz w:val="22"/>
                <w:szCs w:val="22"/>
              </w:rPr>
              <w:t>3</w:t>
            </w:r>
            <w:r w:rsidR="00BB759B" w:rsidRPr="0073283B">
              <w:rPr>
                <w:b w:val="0"/>
                <w:sz w:val="22"/>
                <w:szCs w:val="22"/>
              </w:rPr>
              <w:t xml:space="preserve"> </w:t>
            </w:r>
            <w:r w:rsidR="004C43B7">
              <w:rPr>
                <w:b w:val="0"/>
                <w:sz w:val="22"/>
                <w:szCs w:val="22"/>
              </w:rPr>
              <w:t>к</w:t>
            </w:r>
            <w:r w:rsidR="004C43B7">
              <w:rPr>
                <w:b w:val="0"/>
                <w:sz w:val="22"/>
                <w:szCs w:val="22"/>
              </w:rPr>
              <w:t>а</w:t>
            </w:r>
            <w:r w:rsidR="004C43B7">
              <w:rPr>
                <w:b w:val="0"/>
                <w:sz w:val="22"/>
                <w:szCs w:val="22"/>
              </w:rPr>
              <w:t>лендарных</w:t>
            </w:r>
            <w:r w:rsidRPr="0073283B">
              <w:rPr>
                <w:b w:val="0"/>
                <w:sz w:val="22"/>
                <w:szCs w:val="22"/>
              </w:rPr>
              <w:t xml:space="preserve"> дней</w:t>
            </w:r>
            <w:r w:rsidR="00BB759B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1914" w:type="dxa"/>
          </w:tcPr>
          <w:p w:rsidR="00287938" w:rsidRPr="0073283B" w:rsidRDefault="00BB759B" w:rsidP="00B03BA4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B03BA4">
              <w:rPr>
                <w:b w:val="0"/>
                <w:sz w:val="22"/>
                <w:szCs w:val="22"/>
              </w:rPr>
              <w:t>министе</w:t>
            </w:r>
            <w:r w:rsidR="00B03BA4">
              <w:rPr>
                <w:b w:val="0"/>
                <w:sz w:val="22"/>
                <w:szCs w:val="22"/>
              </w:rPr>
              <w:t>р</w:t>
            </w:r>
            <w:r w:rsidR="00B03BA4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lastRenderedPageBreak/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970511" w:rsidRPr="0073283B" w:rsidRDefault="00970511" w:rsidP="00970511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</w:t>
            </w:r>
            <w:r w:rsidRPr="0073283B">
              <w:rPr>
                <w:b w:val="0"/>
                <w:sz w:val="22"/>
                <w:szCs w:val="22"/>
              </w:rPr>
              <w:t>. наличие компьютера, принтера;</w:t>
            </w:r>
          </w:p>
          <w:p w:rsidR="00970511" w:rsidRPr="0073283B" w:rsidRDefault="00970511" w:rsidP="00970511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2</w:t>
            </w:r>
            <w:r w:rsidRPr="0073283B">
              <w:rPr>
                <w:rFonts w:ascii="Times New Roman" w:hAnsi="Times New Roman" w:cs="Times New Roman"/>
                <w:bCs/>
                <w:szCs w:val="22"/>
              </w:rPr>
              <w:t>. телефон;</w:t>
            </w:r>
          </w:p>
          <w:p w:rsidR="00970511" w:rsidRPr="0073283B" w:rsidRDefault="00970511" w:rsidP="00970511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наличие контактных данных заявителя</w:t>
            </w:r>
          </w:p>
          <w:p w:rsidR="00970511" w:rsidRPr="00E63C6D" w:rsidRDefault="00970511" w:rsidP="00970511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 журнал выдачи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области</w:t>
            </w:r>
            <w:r w:rsidRPr="00E63C6D">
              <w:rPr>
                <w:b w:val="0"/>
                <w:sz w:val="22"/>
                <w:szCs w:val="22"/>
              </w:rPr>
              <w:t>.</w:t>
            </w:r>
          </w:p>
          <w:p w:rsidR="00287938" w:rsidRPr="0073283B" w:rsidRDefault="00287938" w:rsidP="00970511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287938" w:rsidRPr="00B03BA4" w:rsidRDefault="00B03BA4" w:rsidP="00B03BA4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B03BA4">
              <w:rPr>
                <w:b w:val="0"/>
                <w:sz w:val="22"/>
                <w:szCs w:val="22"/>
              </w:rPr>
              <w:lastRenderedPageBreak/>
              <w:t>-</w:t>
            </w:r>
          </w:p>
        </w:tc>
      </w:tr>
      <w:tr w:rsidR="0001434A" w:rsidTr="0073283B">
        <w:tc>
          <w:tcPr>
            <w:tcW w:w="13684" w:type="dxa"/>
            <w:gridSpan w:val="7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="001F1223" w:rsidRPr="00653E05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</w:t>
            </w:r>
            <w:r w:rsidR="001F1223" w:rsidRPr="00653E05">
              <w:rPr>
                <w:b w:val="0"/>
                <w:sz w:val="22"/>
                <w:szCs w:val="22"/>
              </w:rPr>
              <w:t>н</w:t>
            </w:r>
            <w:r w:rsidR="001F1223" w:rsidRPr="00653E05">
              <w:rPr>
                <w:b w:val="0"/>
                <w:sz w:val="22"/>
                <w:szCs w:val="22"/>
              </w:rPr>
              <w:t>ской</w:t>
            </w:r>
            <w:r w:rsidR="001F1223" w:rsidRPr="0073283B">
              <w:rPr>
                <w:b w:val="0"/>
                <w:sz w:val="22"/>
                <w:szCs w:val="22"/>
              </w:rPr>
              <w:t xml:space="preserve"> области.</w:t>
            </w:r>
          </w:p>
        </w:tc>
      </w:tr>
      <w:tr w:rsidR="00131210" w:rsidTr="0073283B">
        <w:tc>
          <w:tcPr>
            <w:tcW w:w="13684" w:type="dxa"/>
            <w:gridSpan w:val="7"/>
          </w:tcPr>
          <w:p w:rsidR="00131210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C44D2B">
              <w:rPr>
                <w:b w:val="0"/>
                <w:sz w:val="22"/>
                <w:szCs w:val="22"/>
              </w:rPr>
              <w:t>1.Прием и регистрация заявления и документов</w:t>
            </w:r>
          </w:p>
        </w:tc>
      </w:tr>
      <w:tr w:rsidR="00FF582A" w:rsidTr="0073283B">
        <w:tc>
          <w:tcPr>
            <w:tcW w:w="513" w:type="dxa"/>
          </w:tcPr>
          <w:p w:rsidR="00700B77" w:rsidRPr="0073283B" w:rsidRDefault="00A00040" w:rsidP="00A0004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  <w:r w:rsidR="00131210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028" w:type="dxa"/>
          </w:tcPr>
          <w:p w:rsidR="00700B77" w:rsidRPr="00700B77" w:rsidRDefault="00700B7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Прием и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страция заявления и документов</w:t>
            </w:r>
          </w:p>
        </w:tc>
        <w:tc>
          <w:tcPr>
            <w:tcW w:w="2545" w:type="dxa"/>
          </w:tcPr>
          <w:p w:rsidR="00A00040" w:rsidRPr="0073283B" w:rsidRDefault="00A00040" w:rsidP="00A0004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та, а также проверяет представленный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 на предмет нал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чия подчисток, допеч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ток.</w:t>
            </w:r>
          </w:p>
          <w:p w:rsidR="00A00040" w:rsidRDefault="00A00040" w:rsidP="00A0004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lastRenderedPageBreak/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теля/представителя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предъявления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ность.</w:t>
            </w:r>
          </w:p>
          <w:p w:rsidR="00A00040" w:rsidRDefault="00A00040" w:rsidP="00A0004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73283B">
              <w:rPr>
                <w:b w:val="0"/>
                <w:sz w:val="22"/>
                <w:szCs w:val="22"/>
              </w:rPr>
              <w:t>В случае 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  <w:p w:rsidR="00A00040" w:rsidRDefault="00A00040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</w:p>
          <w:p w:rsidR="00700B77" w:rsidRPr="001E2D40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E2D40">
              <w:rPr>
                <w:b w:val="0"/>
                <w:sz w:val="22"/>
                <w:szCs w:val="22"/>
              </w:rPr>
              <w:t>При личном обращении заявителя в министе</w:t>
            </w:r>
            <w:r w:rsidRPr="001E2D40">
              <w:rPr>
                <w:b w:val="0"/>
                <w:sz w:val="22"/>
                <w:szCs w:val="22"/>
              </w:rPr>
              <w:t>р</w:t>
            </w:r>
            <w:r w:rsidRPr="001E2D40">
              <w:rPr>
                <w:b w:val="0"/>
                <w:sz w:val="22"/>
                <w:szCs w:val="22"/>
              </w:rPr>
              <w:t>ство или МФЦ.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Проверка пакета пре</w:t>
            </w:r>
            <w:r w:rsidRPr="00700B77">
              <w:rPr>
                <w:b w:val="0"/>
                <w:sz w:val="22"/>
                <w:szCs w:val="22"/>
              </w:rPr>
              <w:t>д</w:t>
            </w:r>
            <w:r w:rsidRPr="00700B77">
              <w:rPr>
                <w:b w:val="0"/>
                <w:sz w:val="22"/>
                <w:szCs w:val="22"/>
              </w:rPr>
              <w:t xml:space="preserve">ставленных документов по перечню документов, указанных в разделе 4 технологической схемы. 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 w:rsidRPr="00700B77">
              <w:rPr>
                <w:b w:val="0"/>
                <w:sz w:val="22"/>
                <w:szCs w:val="22"/>
              </w:rPr>
              <w:t>у</w:t>
            </w:r>
            <w:r w:rsidRPr="00700B77">
              <w:rPr>
                <w:b w:val="0"/>
                <w:sz w:val="22"/>
                <w:szCs w:val="22"/>
              </w:rPr>
              <w:t>ментов перечню: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lastRenderedPageBreak/>
              <w:t>- принятие заявления и представленных док</w:t>
            </w:r>
            <w:r w:rsidRPr="00700B77">
              <w:rPr>
                <w:b w:val="0"/>
                <w:sz w:val="22"/>
                <w:szCs w:val="22"/>
              </w:rPr>
              <w:t>у</w:t>
            </w:r>
            <w:r w:rsidRPr="00700B77">
              <w:rPr>
                <w:b w:val="0"/>
                <w:sz w:val="22"/>
                <w:szCs w:val="22"/>
              </w:rPr>
              <w:t>ментов;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регистрация заявления в журнале регистрации заявлений (присваив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700B77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700B77">
              <w:rPr>
                <w:b w:val="0"/>
                <w:sz w:val="22"/>
                <w:szCs w:val="22"/>
              </w:rPr>
              <w:t>го принятии);</w:t>
            </w:r>
          </w:p>
          <w:p w:rsidR="001F59E9" w:rsidRPr="00F04B94" w:rsidRDefault="001F59E9" w:rsidP="001F59E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t>В случае обращения з</w:t>
            </w:r>
            <w:r w:rsidRPr="00F04B94">
              <w:rPr>
                <w:b w:val="0"/>
                <w:sz w:val="22"/>
                <w:szCs w:val="22"/>
              </w:rPr>
              <w:t>а</w:t>
            </w:r>
            <w:r w:rsidRPr="00F04B94">
              <w:rPr>
                <w:b w:val="0"/>
                <w:sz w:val="22"/>
                <w:szCs w:val="22"/>
              </w:rPr>
              <w:t>явителя в МФЦ</w:t>
            </w:r>
            <w:proofErr w:type="gramStart"/>
            <w:r w:rsidRPr="00F04B94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F04B94">
              <w:rPr>
                <w:b w:val="0"/>
                <w:sz w:val="22"/>
                <w:szCs w:val="22"/>
              </w:rPr>
              <w:t xml:space="preserve"> с</w:t>
            </w:r>
            <w:r w:rsidRPr="00F04B94">
              <w:rPr>
                <w:b w:val="0"/>
                <w:sz w:val="22"/>
                <w:szCs w:val="22"/>
              </w:rPr>
              <w:t>о</w:t>
            </w:r>
            <w:r w:rsidRPr="00F04B94">
              <w:rPr>
                <w:b w:val="0"/>
                <w:sz w:val="22"/>
                <w:szCs w:val="22"/>
              </w:rPr>
              <w:t>трудник МФЦ, отве</w:t>
            </w:r>
            <w:r w:rsidRPr="00F04B94">
              <w:rPr>
                <w:b w:val="0"/>
                <w:sz w:val="22"/>
                <w:szCs w:val="22"/>
              </w:rPr>
              <w:t>т</w:t>
            </w:r>
            <w:r w:rsidRPr="00F04B94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F04B94">
              <w:rPr>
                <w:b w:val="0"/>
                <w:sz w:val="22"/>
                <w:szCs w:val="22"/>
              </w:rPr>
              <w:t>н</w:t>
            </w:r>
            <w:r w:rsidRPr="00F04B94">
              <w:rPr>
                <w:b w:val="0"/>
                <w:sz w:val="22"/>
                <w:szCs w:val="22"/>
              </w:rPr>
              <w:t>тов, не позднее рабочего дня, следующего за днем приема и регистрации в МФЦ заявления и д</w:t>
            </w:r>
            <w:r w:rsidRPr="00F04B94">
              <w:rPr>
                <w:b w:val="0"/>
                <w:sz w:val="22"/>
                <w:szCs w:val="22"/>
              </w:rPr>
              <w:t>о</w:t>
            </w:r>
            <w:r w:rsidRPr="00F04B94">
              <w:rPr>
                <w:b w:val="0"/>
                <w:sz w:val="22"/>
                <w:szCs w:val="22"/>
              </w:rPr>
              <w:t>кументов, направляет их по сопроводительному реестру  в министерство для рассмотрения и принятия решения.</w:t>
            </w:r>
          </w:p>
          <w:p w:rsidR="001F59E9" w:rsidRPr="00F04B94" w:rsidRDefault="001F59E9" w:rsidP="001F59E9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t>Основания для отказа в приеме документов указаны в разделе 2 технологической схемы.</w:t>
            </w:r>
          </w:p>
          <w:p w:rsidR="00700B77" w:rsidRPr="0073283B" w:rsidRDefault="00700B77" w:rsidP="00CA21B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700B77" w:rsidRPr="0073283B" w:rsidRDefault="00700B77" w:rsidP="00F003CF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lastRenderedPageBreak/>
              <w:t xml:space="preserve">не более 1 </w:t>
            </w:r>
            <w:r w:rsidR="00F003CF">
              <w:rPr>
                <w:b w:val="0"/>
                <w:sz w:val="22"/>
                <w:szCs w:val="22"/>
              </w:rPr>
              <w:t>к</w:t>
            </w:r>
            <w:r w:rsidR="00F003CF">
              <w:rPr>
                <w:b w:val="0"/>
                <w:sz w:val="22"/>
                <w:szCs w:val="22"/>
              </w:rPr>
              <w:t>а</w:t>
            </w:r>
            <w:r w:rsidR="00F003CF">
              <w:rPr>
                <w:b w:val="0"/>
                <w:sz w:val="22"/>
                <w:szCs w:val="22"/>
              </w:rPr>
              <w:t>лендарного</w:t>
            </w:r>
            <w:r w:rsidRPr="00700B77">
              <w:rPr>
                <w:b w:val="0"/>
                <w:sz w:val="22"/>
                <w:szCs w:val="22"/>
              </w:rPr>
              <w:t xml:space="preserve"> дня</w:t>
            </w:r>
          </w:p>
        </w:tc>
        <w:tc>
          <w:tcPr>
            <w:tcW w:w="1914" w:type="dxa"/>
          </w:tcPr>
          <w:p w:rsidR="00700B77" w:rsidRPr="0073283B" w:rsidRDefault="00700B77" w:rsidP="00700B7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 xml:space="preserve">сотрудник </w:t>
            </w:r>
            <w:r>
              <w:rPr>
                <w:b w:val="0"/>
                <w:sz w:val="22"/>
                <w:szCs w:val="22"/>
              </w:rPr>
              <w:t>мин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стерства</w:t>
            </w:r>
            <w:r w:rsidRPr="00700B77">
              <w:rPr>
                <w:b w:val="0"/>
                <w:sz w:val="22"/>
                <w:szCs w:val="22"/>
              </w:rPr>
              <w:t>, спец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алист МФЦ</w:t>
            </w:r>
          </w:p>
        </w:tc>
        <w:tc>
          <w:tcPr>
            <w:tcW w:w="2695" w:type="dxa"/>
          </w:tcPr>
          <w:p w:rsidR="004D07CA" w:rsidRPr="00DA6505" w:rsidRDefault="004D07CA" w:rsidP="004D07C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Программное </w:t>
            </w:r>
            <w:proofErr w:type="gramStart"/>
            <w:r>
              <w:rPr>
                <w:b w:val="0"/>
                <w:sz w:val="22"/>
                <w:szCs w:val="22"/>
              </w:rPr>
              <w:t>обеспеч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proofErr w:type="gramEnd"/>
            <w:r>
              <w:rPr>
                <w:b w:val="0"/>
                <w:sz w:val="22"/>
                <w:szCs w:val="22"/>
              </w:rPr>
              <w:t xml:space="preserve"> определяющее </w:t>
            </w:r>
            <w:r w:rsidRPr="00DA6505">
              <w:rPr>
                <w:b w:val="0"/>
                <w:sz w:val="22"/>
                <w:szCs w:val="22"/>
              </w:rPr>
              <w:t>с</w:t>
            </w:r>
            <w:r w:rsidRPr="00DA6505">
              <w:rPr>
                <w:b w:val="0"/>
                <w:sz w:val="22"/>
                <w:szCs w:val="22"/>
              </w:rPr>
              <w:t>о</w:t>
            </w:r>
            <w:r w:rsidRPr="00DA6505">
              <w:rPr>
                <w:b w:val="0"/>
                <w:sz w:val="22"/>
                <w:szCs w:val="22"/>
              </w:rPr>
              <w:t>блюдение установленных условий признания де</w:t>
            </w:r>
            <w:r w:rsidRPr="00DA6505">
              <w:rPr>
                <w:b w:val="0"/>
                <w:sz w:val="22"/>
                <w:szCs w:val="22"/>
              </w:rPr>
              <w:t>й</w:t>
            </w:r>
            <w:r w:rsidRPr="00DA6505">
              <w:rPr>
                <w:b w:val="0"/>
                <w:sz w:val="22"/>
                <w:szCs w:val="22"/>
              </w:rPr>
              <w:t>ствительности усиленной квалифицированной</w:t>
            </w:r>
            <w:r w:rsidRPr="00DA6505">
              <w:rPr>
                <w:sz w:val="22"/>
                <w:szCs w:val="22"/>
              </w:rPr>
              <w:t xml:space="preserve"> </w:t>
            </w:r>
            <w:r w:rsidRPr="00DA6505">
              <w:rPr>
                <w:b w:val="0"/>
                <w:sz w:val="22"/>
                <w:szCs w:val="22"/>
              </w:rPr>
              <w:t>электронной подписи.</w:t>
            </w:r>
          </w:p>
          <w:p w:rsidR="004D07CA" w:rsidRDefault="004D07CA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  <w:p w:rsidR="004D07CA" w:rsidRDefault="004D07CA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  <w:p w:rsidR="004D07CA" w:rsidRDefault="004D07CA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  <w:p w:rsidR="00700B77" w:rsidRPr="0073283B" w:rsidRDefault="00700B77" w:rsidP="00700B77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700B77" w:rsidRPr="00700B77" w:rsidRDefault="00700B77" w:rsidP="00700B77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lastRenderedPageBreak/>
              <w:t>-</w:t>
            </w:r>
          </w:p>
        </w:tc>
      </w:tr>
      <w:tr w:rsidR="00131210" w:rsidTr="007120E0">
        <w:tc>
          <w:tcPr>
            <w:tcW w:w="13684" w:type="dxa"/>
            <w:gridSpan w:val="7"/>
          </w:tcPr>
          <w:p w:rsidR="00131210" w:rsidRPr="00700B77" w:rsidRDefault="00131210" w:rsidP="00700B77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9C489C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RPr="0073283B" w:rsidTr="0073283B">
        <w:tc>
          <w:tcPr>
            <w:tcW w:w="513" w:type="dxa"/>
          </w:tcPr>
          <w:p w:rsidR="009C489C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9C489C" w:rsidRPr="009C489C" w:rsidRDefault="009C489C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C489C">
              <w:rPr>
                <w:b w:val="0"/>
                <w:sz w:val="22"/>
                <w:szCs w:val="22"/>
              </w:rPr>
              <w:t>Проверка док</w:t>
            </w:r>
            <w:r w:rsidRPr="009C489C">
              <w:rPr>
                <w:b w:val="0"/>
                <w:sz w:val="22"/>
                <w:szCs w:val="22"/>
              </w:rPr>
              <w:t>у</w:t>
            </w:r>
            <w:r w:rsidRPr="009C489C">
              <w:rPr>
                <w:b w:val="0"/>
                <w:sz w:val="22"/>
                <w:szCs w:val="22"/>
              </w:rPr>
              <w:t>ментов на ко</w:t>
            </w:r>
            <w:r w:rsidRPr="009C489C">
              <w:rPr>
                <w:b w:val="0"/>
                <w:sz w:val="22"/>
                <w:szCs w:val="22"/>
              </w:rPr>
              <w:t>м</w:t>
            </w:r>
            <w:r w:rsidRPr="009C489C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291362" w:rsidRPr="00291362" w:rsidRDefault="009C489C" w:rsidP="0029136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C489C">
              <w:rPr>
                <w:b w:val="0"/>
                <w:sz w:val="22"/>
                <w:szCs w:val="22"/>
              </w:rPr>
              <w:t>1.</w:t>
            </w:r>
            <w:r w:rsidR="00291362" w:rsidRPr="00291362">
              <w:rPr>
                <w:b w:val="0"/>
                <w:color w:val="FF0000"/>
                <w:sz w:val="22"/>
                <w:szCs w:val="22"/>
              </w:rPr>
              <w:t xml:space="preserve"> </w:t>
            </w:r>
            <w:r w:rsidR="00291362" w:rsidRPr="00291362">
              <w:rPr>
                <w:b w:val="0"/>
                <w:sz w:val="22"/>
                <w:szCs w:val="22"/>
              </w:rPr>
              <w:t>Проверка правильн</w:t>
            </w:r>
            <w:r w:rsidR="00291362" w:rsidRPr="00291362">
              <w:rPr>
                <w:b w:val="0"/>
                <w:sz w:val="22"/>
                <w:szCs w:val="22"/>
              </w:rPr>
              <w:t>о</w:t>
            </w:r>
            <w:r w:rsidR="00291362" w:rsidRPr="00291362">
              <w:rPr>
                <w:b w:val="0"/>
                <w:sz w:val="22"/>
                <w:szCs w:val="22"/>
              </w:rPr>
              <w:t>сти оформления зая</w:t>
            </w:r>
            <w:r w:rsidR="00291362" w:rsidRPr="00291362">
              <w:rPr>
                <w:b w:val="0"/>
                <w:sz w:val="22"/>
                <w:szCs w:val="22"/>
              </w:rPr>
              <w:t>в</w:t>
            </w:r>
            <w:r w:rsidR="00291362" w:rsidRPr="00291362">
              <w:rPr>
                <w:b w:val="0"/>
                <w:sz w:val="22"/>
                <w:szCs w:val="22"/>
              </w:rPr>
              <w:t>ления и содержание д</w:t>
            </w:r>
            <w:r w:rsidR="00291362" w:rsidRPr="00291362">
              <w:rPr>
                <w:b w:val="0"/>
                <w:sz w:val="22"/>
                <w:szCs w:val="22"/>
              </w:rPr>
              <w:t>о</w:t>
            </w:r>
            <w:r w:rsidR="00291362" w:rsidRPr="00291362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291362" w:rsidRPr="00291362">
              <w:rPr>
                <w:b w:val="0"/>
                <w:sz w:val="22"/>
                <w:szCs w:val="22"/>
              </w:rPr>
              <w:t>е</w:t>
            </w:r>
            <w:r w:rsidR="00291362" w:rsidRPr="00291362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291362" w:rsidRPr="00291362">
              <w:rPr>
                <w:b w:val="0"/>
                <w:sz w:val="22"/>
                <w:szCs w:val="22"/>
              </w:rPr>
              <w:t>а</w:t>
            </w:r>
            <w:r w:rsidR="00291362" w:rsidRPr="00291362">
              <w:rPr>
                <w:b w:val="0"/>
                <w:sz w:val="22"/>
                <w:szCs w:val="22"/>
              </w:rPr>
              <w:t>ниям законодательства;</w:t>
            </w:r>
          </w:p>
          <w:p w:rsidR="009C489C" w:rsidRPr="00964CBF" w:rsidRDefault="009C489C" w:rsidP="00964CB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291362">
              <w:rPr>
                <w:b w:val="0"/>
                <w:sz w:val="22"/>
                <w:szCs w:val="22"/>
              </w:rPr>
              <w:lastRenderedPageBreak/>
              <w:t>2.</w:t>
            </w:r>
            <w:r w:rsidRPr="00964CBF">
              <w:rPr>
                <w:b w:val="0"/>
                <w:sz w:val="22"/>
                <w:szCs w:val="22"/>
              </w:rPr>
              <w:t xml:space="preserve"> направление межв</w:t>
            </w:r>
            <w:r w:rsidRPr="00964CBF">
              <w:rPr>
                <w:b w:val="0"/>
                <w:sz w:val="22"/>
                <w:szCs w:val="22"/>
              </w:rPr>
              <w:t>е</w:t>
            </w:r>
            <w:r w:rsidRPr="00964CBF">
              <w:rPr>
                <w:b w:val="0"/>
                <w:sz w:val="22"/>
                <w:szCs w:val="22"/>
              </w:rPr>
              <w:t>домственного запроса в Федеральное Казначе</w:t>
            </w:r>
            <w:r w:rsidRPr="00964CBF">
              <w:rPr>
                <w:b w:val="0"/>
                <w:sz w:val="22"/>
                <w:szCs w:val="22"/>
              </w:rPr>
              <w:t>й</w:t>
            </w:r>
            <w:r w:rsidRPr="00964CBF">
              <w:rPr>
                <w:b w:val="0"/>
                <w:sz w:val="22"/>
                <w:szCs w:val="22"/>
              </w:rPr>
              <w:t>ство о предоставлении сведений о внесении заявителем в бюджет Астраханской области платы за предоставление государственной услуги (в случае если заявитель не представил по со</w:t>
            </w:r>
            <w:r w:rsidRPr="00964CBF">
              <w:rPr>
                <w:b w:val="0"/>
                <w:sz w:val="22"/>
                <w:szCs w:val="22"/>
              </w:rPr>
              <w:t>б</w:t>
            </w:r>
            <w:r w:rsidRPr="00964CBF">
              <w:rPr>
                <w:b w:val="0"/>
                <w:sz w:val="22"/>
                <w:szCs w:val="22"/>
              </w:rPr>
              <w:t>ственной инициативе документ</w:t>
            </w:r>
            <w:proofErr w:type="gramStart"/>
            <w:r w:rsidRPr="00964CBF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964CBF">
              <w:rPr>
                <w:b w:val="0"/>
                <w:sz w:val="22"/>
                <w:szCs w:val="22"/>
              </w:rPr>
              <w:t xml:space="preserve"> подтве</w:t>
            </w:r>
            <w:r w:rsidRPr="00964CBF">
              <w:rPr>
                <w:b w:val="0"/>
                <w:sz w:val="22"/>
                <w:szCs w:val="22"/>
              </w:rPr>
              <w:t>р</w:t>
            </w:r>
            <w:r w:rsidRPr="00964CBF">
              <w:rPr>
                <w:b w:val="0"/>
                <w:sz w:val="22"/>
                <w:szCs w:val="22"/>
              </w:rPr>
              <w:t>ждающий плату выдачи дубликата разрешения</w:t>
            </w:r>
            <w:r w:rsidR="00964CBF" w:rsidRPr="00964CBF">
              <w:rPr>
                <w:b w:val="0"/>
                <w:sz w:val="22"/>
                <w:szCs w:val="22"/>
              </w:rPr>
              <w:t>)</w:t>
            </w:r>
            <w:r w:rsidRPr="00964CBF">
              <w:rPr>
                <w:b w:val="0"/>
                <w:sz w:val="22"/>
                <w:szCs w:val="22"/>
              </w:rPr>
              <w:t>;</w:t>
            </w:r>
          </w:p>
          <w:p w:rsidR="00964CBF" w:rsidRPr="00964CBF" w:rsidRDefault="00964CBF" w:rsidP="00964CBF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>3. направление уведо</w:t>
            </w:r>
            <w:r w:rsidRPr="00964CBF">
              <w:rPr>
                <w:b w:val="0"/>
                <w:sz w:val="22"/>
                <w:szCs w:val="22"/>
              </w:rPr>
              <w:t>м</w:t>
            </w:r>
            <w:r w:rsidRPr="00964CBF">
              <w:rPr>
                <w:b w:val="0"/>
                <w:sz w:val="22"/>
                <w:szCs w:val="22"/>
              </w:rPr>
              <w:t>ления заявителю о в</w:t>
            </w:r>
            <w:r w:rsidRPr="00964CBF">
              <w:rPr>
                <w:b w:val="0"/>
                <w:sz w:val="22"/>
                <w:szCs w:val="22"/>
              </w:rPr>
              <w:t>ы</w:t>
            </w:r>
            <w:r w:rsidRPr="00964CBF">
              <w:rPr>
                <w:b w:val="0"/>
                <w:sz w:val="22"/>
                <w:szCs w:val="22"/>
              </w:rPr>
              <w:t>даче дубликата разр</w:t>
            </w:r>
            <w:r w:rsidRPr="00964CBF">
              <w:rPr>
                <w:b w:val="0"/>
                <w:sz w:val="22"/>
                <w:szCs w:val="22"/>
              </w:rPr>
              <w:t>е</w:t>
            </w:r>
            <w:r w:rsidRPr="00964CBF">
              <w:rPr>
                <w:b w:val="0"/>
                <w:sz w:val="22"/>
                <w:szCs w:val="22"/>
              </w:rPr>
              <w:t>шения;</w:t>
            </w:r>
          </w:p>
          <w:p w:rsidR="009C489C" w:rsidRPr="00964CBF" w:rsidRDefault="00964CBF" w:rsidP="00964CBF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>4</w:t>
            </w:r>
            <w:r w:rsidR="009C489C" w:rsidRPr="00964CBF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9C489C" w:rsidRPr="00964CBF">
              <w:rPr>
                <w:b w:val="0"/>
                <w:sz w:val="22"/>
                <w:szCs w:val="22"/>
              </w:rPr>
              <w:t>у</w:t>
            </w:r>
            <w:r w:rsidR="009C489C" w:rsidRPr="00964CBF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9C489C" w:rsidRPr="00964CBF">
              <w:rPr>
                <w:b w:val="0"/>
                <w:sz w:val="22"/>
                <w:szCs w:val="22"/>
              </w:rPr>
              <w:t>т</w:t>
            </w:r>
            <w:r w:rsidR="009C489C" w:rsidRPr="00964CBF">
              <w:rPr>
                <w:b w:val="0"/>
                <w:sz w:val="22"/>
                <w:szCs w:val="22"/>
              </w:rPr>
              <w:t>ся) уведомление об о</w:t>
            </w:r>
            <w:r w:rsidR="009C489C" w:rsidRPr="00964CBF">
              <w:rPr>
                <w:b w:val="0"/>
                <w:sz w:val="22"/>
                <w:szCs w:val="22"/>
              </w:rPr>
              <w:t>т</w:t>
            </w:r>
            <w:r w:rsidR="009C489C" w:rsidRPr="00964CBF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9C489C" w:rsidRPr="00964CBF" w:rsidRDefault="009C489C" w:rsidP="00B06AD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 xml:space="preserve">Основания для отказа </w:t>
            </w:r>
            <w:r w:rsidR="00B06ADF">
              <w:rPr>
                <w:b w:val="0"/>
                <w:sz w:val="22"/>
                <w:szCs w:val="22"/>
              </w:rPr>
              <w:t>указаны</w:t>
            </w:r>
            <w:r w:rsidRPr="00964CBF">
              <w:rPr>
                <w:b w:val="0"/>
                <w:sz w:val="22"/>
                <w:szCs w:val="22"/>
              </w:rPr>
              <w:t xml:space="preserve"> в разделе 2 технологической карты.</w:t>
            </w:r>
          </w:p>
        </w:tc>
        <w:tc>
          <w:tcPr>
            <w:tcW w:w="1864" w:type="dxa"/>
          </w:tcPr>
          <w:p w:rsidR="009C489C" w:rsidRPr="0073283B" w:rsidRDefault="00964CBF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lastRenderedPageBreak/>
              <w:t>не более 6 к</w:t>
            </w:r>
            <w:r w:rsidRPr="00964CBF">
              <w:rPr>
                <w:b w:val="0"/>
                <w:sz w:val="22"/>
                <w:szCs w:val="22"/>
              </w:rPr>
              <w:t>а</w:t>
            </w:r>
            <w:r w:rsidRPr="00964CBF">
              <w:rPr>
                <w:b w:val="0"/>
                <w:sz w:val="22"/>
                <w:szCs w:val="22"/>
              </w:rPr>
              <w:t>лендарных дней</w:t>
            </w:r>
          </w:p>
        </w:tc>
        <w:tc>
          <w:tcPr>
            <w:tcW w:w="1914" w:type="dxa"/>
          </w:tcPr>
          <w:p w:rsidR="009C489C" w:rsidRPr="0073283B" w:rsidRDefault="00964CBF" w:rsidP="00964CBF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 xml:space="preserve">Должностное лицо </w:t>
            </w:r>
            <w:r>
              <w:rPr>
                <w:b w:val="0"/>
                <w:sz w:val="22"/>
                <w:szCs w:val="22"/>
              </w:rPr>
              <w:t>министе</w:t>
            </w:r>
            <w:r>
              <w:rPr>
                <w:b w:val="0"/>
                <w:sz w:val="22"/>
                <w:szCs w:val="22"/>
              </w:rPr>
              <w:t>р</w:t>
            </w:r>
            <w:r>
              <w:rPr>
                <w:b w:val="0"/>
                <w:sz w:val="22"/>
                <w:szCs w:val="22"/>
              </w:rPr>
              <w:t>ства</w:t>
            </w:r>
            <w:r w:rsidRPr="00964CBF">
              <w:rPr>
                <w:b w:val="0"/>
                <w:sz w:val="22"/>
                <w:szCs w:val="22"/>
              </w:rPr>
              <w:t>, ответстве</w:t>
            </w:r>
            <w:r w:rsidRPr="00964CBF">
              <w:rPr>
                <w:b w:val="0"/>
                <w:sz w:val="22"/>
                <w:szCs w:val="22"/>
              </w:rPr>
              <w:t>н</w:t>
            </w:r>
            <w:r w:rsidRPr="00964CBF">
              <w:rPr>
                <w:b w:val="0"/>
                <w:sz w:val="22"/>
                <w:szCs w:val="22"/>
              </w:rPr>
              <w:t>ное за пред</w:t>
            </w:r>
            <w:r w:rsidRPr="00964CBF">
              <w:rPr>
                <w:b w:val="0"/>
                <w:sz w:val="22"/>
                <w:szCs w:val="22"/>
              </w:rPr>
              <w:t>о</w:t>
            </w:r>
            <w:r w:rsidRPr="00964CBF">
              <w:rPr>
                <w:b w:val="0"/>
                <w:sz w:val="22"/>
                <w:szCs w:val="22"/>
              </w:rPr>
              <w:t>ставление гос</w:t>
            </w:r>
            <w:r w:rsidRPr="00964CBF">
              <w:rPr>
                <w:b w:val="0"/>
                <w:sz w:val="22"/>
                <w:szCs w:val="22"/>
              </w:rPr>
              <w:t>у</w:t>
            </w:r>
            <w:r w:rsidRPr="00964CBF">
              <w:rPr>
                <w:b w:val="0"/>
                <w:sz w:val="22"/>
                <w:szCs w:val="22"/>
              </w:rPr>
              <w:t xml:space="preserve">дарственной </w:t>
            </w:r>
            <w:r w:rsidRPr="00964CBF">
              <w:rPr>
                <w:b w:val="0"/>
                <w:sz w:val="22"/>
                <w:szCs w:val="22"/>
              </w:rPr>
              <w:lastRenderedPageBreak/>
              <w:t>услуги</w:t>
            </w:r>
          </w:p>
        </w:tc>
        <w:tc>
          <w:tcPr>
            <w:tcW w:w="2695" w:type="dxa"/>
          </w:tcPr>
          <w:p w:rsidR="007C75A4" w:rsidRPr="00F47A35" w:rsidRDefault="007C75A4" w:rsidP="007C75A4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Компьютер, доступ, в типовую ведомственную информационную сист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му</w:t>
            </w:r>
            <w:r w:rsidRPr="00F47A35">
              <w:rPr>
                <w:b w:val="0"/>
                <w:sz w:val="22"/>
                <w:szCs w:val="22"/>
              </w:rPr>
              <w:t>;</w:t>
            </w:r>
          </w:p>
          <w:p w:rsidR="007C75A4" w:rsidRPr="0073283B" w:rsidRDefault="007C75A4" w:rsidP="007C75A4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Pr="0073283B">
              <w:rPr>
                <w:b w:val="0"/>
                <w:sz w:val="22"/>
                <w:szCs w:val="22"/>
              </w:rPr>
              <w:t>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 xml:space="preserve">Технологическое обеспечение (доступ к защищенным каналам </w:t>
            </w:r>
            <w:r w:rsidRPr="0073283B">
              <w:rPr>
                <w:b w:val="0"/>
                <w:sz w:val="22"/>
                <w:szCs w:val="22"/>
              </w:rPr>
              <w:lastRenderedPageBreak/>
              <w:t>связи);</w:t>
            </w:r>
          </w:p>
          <w:p w:rsidR="007C75A4" w:rsidRDefault="007C75A4" w:rsidP="007C75A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>
              <w:rPr>
                <w:b w:val="0"/>
                <w:sz w:val="22"/>
                <w:szCs w:val="22"/>
              </w:rPr>
              <w:t xml:space="preserve">Наличие </w:t>
            </w:r>
            <w:r w:rsidRPr="0073283B">
              <w:rPr>
                <w:b w:val="0"/>
                <w:sz w:val="22"/>
                <w:szCs w:val="22"/>
              </w:rPr>
              <w:t>принтера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9C489C" w:rsidRPr="0024034A" w:rsidRDefault="009C489C" w:rsidP="0024034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  <w:lang w:val="en-US"/>
              </w:rPr>
            </w:pPr>
          </w:p>
        </w:tc>
        <w:tc>
          <w:tcPr>
            <w:tcW w:w="2125" w:type="dxa"/>
          </w:tcPr>
          <w:p w:rsidR="009C489C" w:rsidRDefault="00653E05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  <w:tr w:rsidR="00553EAE" w:rsidRPr="0073283B" w:rsidTr="00430BF1">
        <w:tc>
          <w:tcPr>
            <w:tcW w:w="13684" w:type="dxa"/>
            <w:gridSpan w:val="7"/>
          </w:tcPr>
          <w:p w:rsidR="00553EAE" w:rsidRDefault="00553EAE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Pr="0073283B">
              <w:rPr>
                <w:b w:val="0"/>
                <w:sz w:val="22"/>
                <w:szCs w:val="22"/>
              </w:rPr>
              <w:t>Выдача заявителю дубликата разрешения</w:t>
            </w:r>
          </w:p>
        </w:tc>
      </w:tr>
      <w:tr w:rsidR="00FF582A" w:rsidTr="0073283B">
        <w:tc>
          <w:tcPr>
            <w:tcW w:w="513" w:type="dxa"/>
          </w:tcPr>
          <w:p w:rsidR="00A04A74" w:rsidRPr="0073283B" w:rsidRDefault="00553EAE" w:rsidP="00043F3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A04A74" w:rsidRPr="0073283B" w:rsidRDefault="00A04A74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дубликата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шения</w:t>
            </w:r>
          </w:p>
        </w:tc>
        <w:tc>
          <w:tcPr>
            <w:tcW w:w="2545" w:type="dxa"/>
          </w:tcPr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1.получение сведений, подтверждающих факт оплаты выдачи дубл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ката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043F37">
              <w:rPr>
                <w:b w:val="0"/>
                <w:sz w:val="22"/>
                <w:szCs w:val="22"/>
              </w:rPr>
              <w:t>п</w:t>
            </w:r>
            <w:r w:rsidRPr="0073283B">
              <w:rPr>
                <w:b w:val="0"/>
                <w:sz w:val="22"/>
                <w:szCs w:val="22"/>
              </w:rPr>
              <w:t>одготовка дубликата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3. информирование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получения дублик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4.регистрация дубликата разрешения в журнале выдачи разрешений на осуществление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тельности по перевозке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области;</w:t>
            </w:r>
          </w:p>
          <w:p w:rsidR="00A04A74" w:rsidRPr="0073283B" w:rsidRDefault="000D1CE3" w:rsidP="00043F3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5. </w:t>
            </w:r>
            <w:r w:rsidR="00043F37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ыдача дубликата разрешения заявителю при личном обращении или направление зака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уведомлением.</w:t>
            </w:r>
          </w:p>
        </w:tc>
        <w:tc>
          <w:tcPr>
            <w:tcW w:w="1864" w:type="dxa"/>
          </w:tcPr>
          <w:p w:rsidR="00A04A74" w:rsidRPr="0073283B" w:rsidRDefault="001C71C1" w:rsidP="007C465D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7C465D">
              <w:rPr>
                <w:b w:val="0"/>
                <w:sz w:val="22"/>
                <w:szCs w:val="22"/>
              </w:rPr>
              <w:t>3</w:t>
            </w:r>
            <w:r w:rsidR="009F3CA2" w:rsidRPr="0073283B">
              <w:rPr>
                <w:b w:val="0"/>
                <w:sz w:val="22"/>
                <w:szCs w:val="22"/>
              </w:rPr>
              <w:t xml:space="preserve"> </w:t>
            </w:r>
            <w:r w:rsidR="007C465D">
              <w:rPr>
                <w:b w:val="0"/>
                <w:sz w:val="22"/>
                <w:szCs w:val="22"/>
              </w:rPr>
              <w:t>к</w:t>
            </w:r>
            <w:r w:rsidR="007C465D">
              <w:rPr>
                <w:b w:val="0"/>
                <w:sz w:val="22"/>
                <w:szCs w:val="22"/>
              </w:rPr>
              <w:t>а</w:t>
            </w:r>
            <w:r w:rsidR="007C465D">
              <w:rPr>
                <w:b w:val="0"/>
                <w:sz w:val="22"/>
                <w:szCs w:val="22"/>
              </w:rPr>
              <w:t>лендарных</w:t>
            </w:r>
            <w:r w:rsidRPr="0073283B">
              <w:rPr>
                <w:b w:val="0"/>
                <w:sz w:val="22"/>
                <w:szCs w:val="22"/>
              </w:rPr>
              <w:t xml:space="preserve"> дней</w:t>
            </w:r>
          </w:p>
        </w:tc>
        <w:tc>
          <w:tcPr>
            <w:tcW w:w="1914" w:type="dxa"/>
          </w:tcPr>
          <w:p w:rsidR="00A04A74" w:rsidRPr="0073283B" w:rsidRDefault="00043F37" w:rsidP="00043F3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д</w:t>
            </w:r>
            <w:r w:rsidR="009F3CA2" w:rsidRPr="0073283B">
              <w:rPr>
                <w:b w:val="0"/>
                <w:sz w:val="22"/>
                <w:szCs w:val="22"/>
              </w:rPr>
              <w:t>олжностное л</w:t>
            </w:r>
            <w:r w:rsidR="009F3CA2" w:rsidRPr="0073283B">
              <w:rPr>
                <w:b w:val="0"/>
                <w:sz w:val="22"/>
                <w:szCs w:val="22"/>
              </w:rPr>
              <w:t>и</w:t>
            </w:r>
            <w:r w:rsidR="009F3CA2" w:rsidRPr="0073283B">
              <w:rPr>
                <w:b w:val="0"/>
                <w:sz w:val="22"/>
                <w:szCs w:val="22"/>
              </w:rPr>
              <w:t xml:space="preserve">цо </w:t>
            </w:r>
            <w:r>
              <w:rPr>
                <w:b w:val="0"/>
                <w:sz w:val="22"/>
                <w:szCs w:val="22"/>
              </w:rPr>
              <w:t>министерства</w:t>
            </w:r>
            <w:r w:rsidR="009F3CA2" w:rsidRPr="0073283B">
              <w:rPr>
                <w:b w:val="0"/>
                <w:sz w:val="22"/>
                <w:szCs w:val="22"/>
              </w:rPr>
              <w:t xml:space="preserve">, ответственное за предоставление государственной </w:t>
            </w:r>
            <w:r w:rsidR="009F3CA2" w:rsidRPr="0073283B">
              <w:rPr>
                <w:b w:val="0"/>
                <w:sz w:val="22"/>
                <w:szCs w:val="22"/>
              </w:rPr>
              <w:lastRenderedPageBreak/>
              <w:t>услуги</w:t>
            </w:r>
          </w:p>
        </w:tc>
        <w:tc>
          <w:tcPr>
            <w:tcW w:w="2695" w:type="dxa"/>
          </w:tcPr>
          <w:p w:rsidR="009F3CA2" w:rsidRPr="0073283B" w:rsidRDefault="009F3CA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 наличие компьютера, принтера;</w:t>
            </w:r>
          </w:p>
          <w:p w:rsidR="009F3CA2" w:rsidRPr="0073283B" w:rsidRDefault="009F3CA2" w:rsidP="009F3CA2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szCs w:val="22"/>
              </w:rPr>
              <w:t>3. телефон;</w:t>
            </w:r>
          </w:p>
          <w:p w:rsidR="009F3CA2" w:rsidRPr="0073283B" w:rsidRDefault="009F3CA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9F3CA2" w:rsidRPr="0073283B" w:rsidRDefault="009F3CA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4. журнал выдачи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</w:t>
            </w:r>
            <w:r w:rsidR="00043F37">
              <w:rPr>
                <w:b w:val="0"/>
                <w:sz w:val="22"/>
                <w:szCs w:val="22"/>
              </w:rPr>
              <w:t>сти.</w:t>
            </w:r>
          </w:p>
          <w:p w:rsidR="00A04A74" w:rsidRPr="0073283B" w:rsidRDefault="00A04A74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A04A74" w:rsidRDefault="00653E05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</w:tbl>
    <w:p w:rsidR="00EF7E90" w:rsidRDefault="00EF7E90" w:rsidP="00CC2492">
      <w:pPr>
        <w:rPr>
          <w:color w:val="auto"/>
          <w:sz w:val="2"/>
          <w:szCs w:val="2"/>
        </w:rPr>
        <w:sectPr w:rsidR="00EF7E90" w:rsidSect="006E1BE9">
          <w:type w:val="nextColumn"/>
          <w:pgSz w:w="16837" w:h="11905" w:orient="landscape"/>
          <w:pgMar w:top="1134" w:right="851" w:bottom="1134" w:left="1418" w:header="0" w:footer="6" w:gutter="0"/>
          <w:pgNumType w:start="34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8. «Особенности предоставления «</w:t>
      </w:r>
      <w:proofErr w:type="spellStart"/>
      <w:r>
        <w:t>подуслуги</w:t>
      </w:r>
      <w:proofErr w:type="spellEnd"/>
      <w:r>
        <w:t>» в электронной форме»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474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47"/>
        <w:gridCol w:w="2977"/>
        <w:gridCol w:w="1807"/>
        <w:gridCol w:w="1933"/>
        <w:gridCol w:w="1977"/>
        <w:gridCol w:w="1924"/>
        <w:gridCol w:w="1679"/>
      </w:tblGrid>
      <w:tr w:rsidR="00CD5C55" w:rsidTr="00EE51E7">
        <w:tc>
          <w:tcPr>
            <w:tcW w:w="2484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явителем информации о сроках и порядке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записи на прием в орган, МФЦ для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проса о предоставлении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форм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рования запроса о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05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приема и регистрации 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ганом,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ставляющим услугу, запроса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 предоставлении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иных документов, необходимых для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1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Способ оплаты государственной пошлины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 предоставление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или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уплаты иных пл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тежей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, взимаем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ых в соответствии с законодател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ством РФ</w:t>
            </w:r>
          </w:p>
        </w:tc>
        <w:tc>
          <w:tcPr>
            <w:tcW w:w="2130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сведений о ходе выполнения запроса о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8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подачи жалобы на нарушение порядка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и дос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дебного (вн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судебного) обжалования решений и действий (бе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действия) 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гана в процессе получения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</w:tr>
      <w:tr w:rsidR="00CD5C55" w:rsidTr="00EE51E7">
        <w:tc>
          <w:tcPr>
            <w:tcW w:w="2484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3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105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11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30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038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F03482" w:rsidRPr="0073283B" w:rsidTr="0073283B">
        <w:tc>
          <w:tcPr>
            <w:tcW w:w="14744" w:type="dxa"/>
            <w:gridSpan w:val="7"/>
          </w:tcPr>
          <w:p w:rsidR="00F03482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CD5C55" w:rsidRPr="00EE51E7" w:rsidTr="00EE51E7">
        <w:tc>
          <w:tcPr>
            <w:tcW w:w="2484" w:type="dxa"/>
          </w:tcPr>
          <w:p w:rsidR="00EE51E7" w:rsidRPr="00EE51E7" w:rsidRDefault="00EE51E7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F03482" w:rsidRPr="00832F6B" w:rsidRDefault="008A6F48" w:rsidP="008A6F48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2</w:t>
            </w:r>
            <w:r w:rsidR="00F03482" w:rsidRPr="0073283B">
              <w:rPr>
                <w:b w:val="0"/>
                <w:sz w:val="22"/>
                <w:szCs w:val="22"/>
              </w:rPr>
              <w:t>.</w:t>
            </w:r>
            <w:r w:rsidR="00F03482" w:rsidRPr="00110F0B">
              <w:t xml:space="preserve"> </w:t>
            </w:r>
            <w:r w:rsidR="00EE51E7">
              <w:rPr>
                <w:b w:val="0"/>
                <w:sz w:val="22"/>
                <w:szCs w:val="22"/>
              </w:rPr>
              <w:t>О</w:t>
            </w:r>
            <w:r w:rsidR="00F03482"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463691">
              <w:rPr>
                <w:b w:val="0"/>
                <w:sz w:val="22"/>
                <w:szCs w:val="22"/>
              </w:rPr>
              <w:t>министерства</w:t>
            </w:r>
            <w:r w:rsidR="00F03482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390593" w:rsidRPr="00F04B94" w:rsidRDefault="00EE51E7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t>http://mfc.</w:t>
            </w:r>
            <w:r w:rsidR="00E969CD" w:rsidRPr="00F04B94">
              <w:rPr>
                <w:b w:val="0"/>
                <w:sz w:val="22"/>
                <w:szCs w:val="22"/>
                <w:lang w:val="en-US"/>
              </w:rPr>
              <w:t>astrakhan</w:t>
            </w:r>
            <w:r w:rsidR="00E969CD" w:rsidRPr="00F04B94">
              <w:rPr>
                <w:b w:val="0"/>
                <w:sz w:val="22"/>
                <w:szCs w:val="22"/>
              </w:rPr>
              <w:t>@</w:t>
            </w:r>
            <w:r w:rsidRPr="00F04B94">
              <w:rPr>
                <w:b w:val="0"/>
                <w:sz w:val="22"/>
                <w:szCs w:val="22"/>
              </w:rPr>
              <w:t>astrobl.ru</w:t>
            </w:r>
          </w:p>
          <w:p w:rsidR="00F03482" w:rsidRPr="003210C1" w:rsidRDefault="00F03482" w:rsidP="0073283B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F03482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="00390593"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="00390593" w:rsidRPr="0073283B">
              <w:rPr>
                <w:b w:val="0"/>
                <w:sz w:val="22"/>
                <w:szCs w:val="22"/>
              </w:rPr>
              <w:t>и</w:t>
            </w:r>
            <w:r w:rsidR="00390593" w:rsidRPr="0073283B">
              <w:rPr>
                <w:b w:val="0"/>
                <w:sz w:val="22"/>
                <w:szCs w:val="22"/>
              </w:rPr>
              <w:t>ональном по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тале госуда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телем документов на бумажном 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сителе непосре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ственно 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лучении резул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</w:t>
            </w:r>
            <w:r w:rsidR="00EE51E7">
              <w:rPr>
                <w:b w:val="0"/>
                <w:sz w:val="22"/>
                <w:szCs w:val="22"/>
              </w:rPr>
              <w:t>ги</w:t>
            </w:r>
            <w:proofErr w:type="spellEnd"/>
            <w:r w:rsidR="00EE51E7">
              <w:rPr>
                <w:b w:val="0"/>
                <w:sz w:val="22"/>
                <w:szCs w:val="22"/>
              </w:rPr>
              <w:t>»</w:t>
            </w:r>
          </w:p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17" w:type="dxa"/>
          </w:tcPr>
          <w:p w:rsidR="00F03482" w:rsidRDefault="00F03482" w:rsidP="0046369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2130" w:type="dxa"/>
          </w:tcPr>
          <w:p w:rsidR="00B87CF2" w:rsidRPr="0073283B" w:rsidRDefault="00EE51E7" w:rsidP="00B87CF2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https://lk.astrobl.ru/</w:t>
            </w:r>
          </w:p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>1.личное  о</w:t>
            </w:r>
            <w:r w:rsidRPr="00835CAE">
              <w:rPr>
                <w:b w:val="0"/>
                <w:sz w:val="22"/>
                <w:szCs w:val="22"/>
              </w:rPr>
              <w:t>б</w:t>
            </w:r>
            <w:r w:rsidRPr="00835CAE">
              <w:rPr>
                <w:b w:val="0"/>
                <w:sz w:val="22"/>
                <w:szCs w:val="22"/>
              </w:rPr>
              <w:t>ращение в м</w:t>
            </w:r>
            <w:r w:rsidRPr="00835CAE">
              <w:rPr>
                <w:b w:val="0"/>
                <w:sz w:val="22"/>
                <w:szCs w:val="22"/>
              </w:rPr>
              <w:t>и</w:t>
            </w:r>
            <w:r w:rsidRPr="00835CAE">
              <w:rPr>
                <w:b w:val="0"/>
                <w:sz w:val="22"/>
                <w:szCs w:val="22"/>
              </w:rPr>
              <w:t>нистерство или МФЦ</w:t>
            </w:r>
            <w:r w:rsidRPr="00835CAE">
              <w:rPr>
                <w:sz w:val="22"/>
                <w:szCs w:val="22"/>
              </w:rPr>
              <w:t xml:space="preserve">; </w:t>
            </w:r>
          </w:p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>2.посредством РПГУ;</w:t>
            </w:r>
          </w:p>
          <w:p w:rsidR="00F03482" w:rsidRPr="00EE51E7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</w:t>
            </w:r>
            <w:r w:rsidR="00835CAE" w:rsidRPr="00303E20">
              <w:rPr>
                <w:b w:val="0"/>
                <w:sz w:val="22"/>
                <w:szCs w:val="22"/>
              </w:rPr>
              <w:t>.официальный сайт мин</w:t>
            </w:r>
            <w:r w:rsidR="00835CAE" w:rsidRPr="00303E20">
              <w:rPr>
                <w:b w:val="0"/>
                <w:sz w:val="22"/>
                <w:szCs w:val="22"/>
              </w:rPr>
              <w:t>и</w:t>
            </w:r>
            <w:r w:rsidR="00835CAE" w:rsidRPr="00303E20">
              <w:rPr>
                <w:b w:val="0"/>
                <w:sz w:val="22"/>
                <w:szCs w:val="22"/>
              </w:rPr>
              <w:t>стерства</w:t>
            </w:r>
            <w:r>
              <w:rPr>
                <w:b w:val="0"/>
                <w:sz w:val="22"/>
                <w:szCs w:val="22"/>
              </w:rPr>
              <w:t>.</w:t>
            </w:r>
            <w:r w:rsidR="00835CAE" w:rsidRPr="00303E20">
              <w:rPr>
                <w:b w:val="0"/>
                <w:sz w:val="22"/>
                <w:szCs w:val="22"/>
              </w:rPr>
              <w:t xml:space="preserve"> </w:t>
            </w:r>
          </w:p>
        </w:tc>
      </w:tr>
      <w:tr w:rsidR="007948F1" w:rsidRPr="0073283B" w:rsidTr="0073283B">
        <w:tc>
          <w:tcPr>
            <w:tcW w:w="14744" w:type="dxa"/>
            <w:gridSpan w:val="7"/>
          </w:tcPr>
          <w:p w:rsidR="007948F1" w:rsidRDefault="007948F1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Pr="0073283B">
              <w:rPr>
                <w:sz w:val="22"/>
                <w:szCs w:val="22"/>
              </w:rPr>
              <w:t xml:space="preserve"> </w:t>
            </w:r>
          </w:p>
        </w:tc>
      </w:tr>
      <w:tr w:rsidR="00EE51E7" w:rsidRPr="0073283B" w:rsidTr="00EE51E7">
        <w:tc>
          <w:tcPr>
            <w:tcW w:w="2484" w:type="dxa"/>
          </w:tcPr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lastRenderedPageBreak/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832F6B" w:rsidRDefault="00372C3F" w:rsidP="00372C3F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2</w:t>
            </w:r>
            <w:r w:rsidR="00EE51E7" w:rsidRPr="0073283B">
              <w:rPr>
                <w:b w:val="0"/>
                <w:sz w:val="22"/>
                <w:szCs w:val="22"/>
              </w:rPr>
              <w:t>.</w:t>
            </w:r>
            <w:r w:rsidR="00EE51E7" w:rsidRPr="00110F0B">
              <w:t xml:space="preserve"> </w:t>
            </w:r>
            <w:r w:rsidR="00EE51E7">
              <w:rPr>
                <w:b w:val="0"/>
                <w:sz w:val="22"/>
                <w:szCs w:val="22"/>
              </w:rPr>
              <w:t>О</w:t>
            </w:r>
            <w:r w:rsidR="00EE51E7"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EE51E7">
              <w:rPr>
                <w:b w:val="0"/>
                <w:sz w:val="22"/>
                <w:szCs w:val="22"/>
              </w:rPr>
              <w:t>министерства</w:t>
            </w:r>
            <w:r w:rsidR="00EE51E7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004591" w:rsidRPr="00F04B94" w:rsidRDefault="00004591" w:rsidP="00004591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lastRenderedPageBreak/>
              <w:t>http://mfc.</w:t>
            </w:r>
            <w:r w:rsidRPr="00F04B94">
              <w:rPr>
                <w:b w:val="0"/>
                <w:sz w:val="22"/>
                <w:szCs w:val="22"/>
                <w:lang w:val="en-US"/>
              </w:rPr>
              <w:t>astrakhan</w:t>
            </w:r>
            <w:r w:rsidRPr="00F04B94">
              <w:rPr>
                <w:b w:val="0"/>
                <w:sz w:val="22"/>
                <w:szCs w:val="22"/>
              </w:rPr>
              <w:t>@astrobl.ru</w:t>
            </w:r>
          </w:p>
          <w:p w:rsidR="00EE51E7" w:rsidRPr="00F04B94" w:rsidRDefault="00EE51E7" w:rsidP="00132706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EE51E7" w:rsidRPr="00F04B94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lastRenderedPageBreak/>
              <w:t>Через экранную форму на рег</w:t>
            </w:r>
            <w:r w:rsidRPr="00F04B94">
              <w:rPr>
                <w:b w:val="0"/>
                <w:sz w:val="22"/>
                <w:szCs w:val="22"/>
              </w:rPr>
              <w:t>и</w:t>
            </w:r>
            <w:r w:rsidRPr="00F04B94">
              <w:rPr>
                <w:b w:val="0"/>
                <w:sz w:val="22"/>
                <w:szCs w:val="22"/>
              </w:rPr>
              <w:t>ональном по</w:t>
            </w:r>
            <w:r w:rsidRPr="00F04B94">
              <w:rPr>
                <w:b w:val="0"/>
                <w:sz w:val="22"/>
                <w:szCs w:val="22"/>
              </w:rPr>
              <w:t>р</w:t>
            </w:r>
            <w:r w:rsidRPr="00F04B94">
              <w:rPr>
                <w:b w:val="0"/>
                <w:sz w:val="22"/>
                <w:szCs w:val="22"/>
              </w:rPr>
              <w:lastRenderedPageBreak/>
              <w:t>тале госуда</w:t>
            </w:r>
            <w:r w:rsidRPr="00F04B94">
              <w:rPr>
                <w:b w:val="0"/>
                <w:sz w:val="22"/>
                <w:szCs w:val="22"/>
              </w:rPr>
              <w:t>р</w:t>
            </w:r>
            <w:r w:rsidRPr="00F04B94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EE51E7" w:rsidRPr="0073283B" w:rsidRDefault="00EE51E7" w:rsidP="00EE51E7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телем документов </w:t>
            </w:r>
            <w:r w:rsidRPr="0073283B">
              <w:rPr>
                <w:b w:val="0"/>
                <w:sz w:val="22"/>
                <w:szCs w:val="22"/>
              </w:rPr>
              <w:lastRenderedPageBreak/>
              <w:t>на бумажном 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сителе непосре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ственно 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лучении резул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</w:t>
            </w:r>
            <w:r>
              <w:rPr>
                <w:b w:val="0"/>
                <w:sz w:val="22"/>
                <w:szCs w:val="22"/>
              </w:rPr>
              <w:t>ги</w:t>
            </w:r>
            <w:proofErr w:type="spellEnd"/>
            <w:r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2117" w:type="dxa"/>
          </w:tcPr>
          <w:p w:rsidR="00EE51E7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2130" w:type="dxa"/>
          </w:tcPr>
          <w:p w:rsidR="00EE51E7" w:rsidRPr="0073283B" w:rsidRDefault="00EE51E7" w:rsidP="006C3DF1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</w:t>
            </w:r>
            <w:r w:rsidRPr="00EE51E7">
              <w:rPr>
                <w:b w:val="0"/>
                <w:sz w:val="22"/>
                <w:szCs w:val="22"/>
              </w:rPr>
              <w:lastRenderedPageBreak/>
              <w:t>/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lastRenderedPageBreak/>
              <w:t>1.личное  о</w:t>
            </w:r>
            <w:r w:rsidRPr="00303E20">
              <w:rPr>
                <w:b w:val="0"/>
                <w:sz w:val="22"/>
                <w:szCs w:val="22"/>
              </w:rPr>
              <w:t>б</w:t>
            </w:r>
            <w:r w:rsidRPr="00303E20">
              <w:rPr>
                <w:b w:val="0"/>
                <w:sz w:val="22"/>
                <w:szCs w:val="22"/>
              </w:rPr>
              <w:t>ращение в м</w:t>
            </w:r>
            <w:r w:rsidRPr="00303E20">
              <w:rPr>
                <w:b w:val="0"/>
                <w:sz w:val="22"/>
                <w:szCs w:val="22"/>
              </w:rPr>
              <w:t>и</w:t>
            </w:r>
            <w:r w:rsidRPr="00303E20">
              <w:rPr>
                <w:b w:val="0"/>
                <w:sz w:val="22"/>
                <w:szCs w:val="22"/>
              </w:rPr>
              <w:t xml:space="preserve">нистерство или </w:t>
            </w:r>
            <w:r w:rsidRPr="00303E20">
              <w:rPr>
                <w:b w:val="0"/>
                <w:sz w:val="22"/>
                <w:szCs w:val="22"/>
              </w:rPr>
              <w:lastRenderedPageBreak/>
              <w:t xml:space="preserve">МФЦ; </w:t>
            </w:r>
          </w:p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2.посредством РПГУ;</w:t>
            </w:r>
          </w:p>
          <w:p w:rsidR="00EE51E7" w:rsidRPr="00EE51E7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3.официальный сайт мин</w:t>
            </w:r>
            <w:r w:rsidRPr="00303E20">
              <w:rPr>
                <w:b w:val="0"/>
                <w:sz w:val="22"/>
                <w:szCs w:val="22"/>
              </w:rPr>
              <w:t>и</w:t>
            </w:r>
            <w:r w:rsidRPr="00303E20">
              <w:rPr>
                <w:b w:val="0"/>
                <w:sz w:val="22"/>
                <w:szCs w:val="22"/>
              </w:rPr>
              <w:t>стерства.</w:t>
            </w:r>
          </w:p>
        </w:tc>
      </w:tr>
      <w:tr w:rsidR="00EE51E7" w:rsidTr="0073283B">
        <w:tc>
          <w:tcPr>
            <w:tcW w:w="14744" w:type="dxa"/>
            <w:gridSpan w:val="7"/>
          </w:tcPr>
          <w:p w:rsidR="00EE51E7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EE51E7" w:rsidTr="00EE51E7">
        <w:tc>
          <w:tcPr>
            <w:tcW w:w="2484" w:type="dxa"/>
          </w:tcPr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832F6B" w:rsidRDefault="005B6EFE" w:rsidP="005B6EFE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2</w:t>
            </w:r>
            <w:r w:rsidR="00EE51E7" w:rsidRPr="0073283B">
              <w:rPr>
                <w:b w:val="0"/>
                <w:sz w:val="22"/>
                <w:szCs w:val="22"/>
              </w:rPr>
              <w:t>.</w:t>
            </w:r>
            <w:r w:rsidR="00EE51E7" w:rsidRPr="00110F0B">
              <w:t xml:space="preserve"> </w:t>
            </w:r>
            <w:r w:rsidR="00EE51E7">
              <w:rPr>
                <w:b w:val="0"/>
                <w:sz w:val="22"/>
                <w:szCs w:val="22"/>
              </w:rPr>
              <w:t>О</w:t>
            </w:r>
            <w:r w:rsidR="00EE51E7"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EE51E7">
              <w:rPr>
                <w:b w:val="0"/>
                <w:sz w:val="22"/>
                <w:szCs w:val="22"/>
              </w:rPr>
              <w:t>министерства</w:t>
            </w:r>
            <w:r w:rsidR="00EE51E7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2B5873" w:rsidRPr="00F04B94" w:rsidRDefault="002B5873" w:rsidP="002B5873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F04B94">
              <w:rPr>
                <w:b w:val="0"/>
                <w:sz w:val="22"/>
                <w:szCs w:val="22"/>
              </w:rPr>
              <w:t>http://mfc.</w:t>
            </w:r>
            <w:r w:rsidRPr="00F04B94">
              <w:rPr>
                <w:b w:val="0"/>
                <w:sz w:val="22"/>
                <w:szCs w:val="22"/>
                <w:lang w:val="en-US"/>
              </w:rPr>
              <w:t>astrakhan</w:t>
            </w:r>
            <w:r w:rsidRPr="00F04B94">
              <w:rPr>
                <w:b w:val="0"/>
                <w:sz w:val="22"/>
                <w:szCs w:val="22"/>
              </w:rPr>
              <w:t>@astrobl.ru</w:t>
            </w:r>
          </w:p>
          <w:p w:rsidR="00EE51E7" w:rsidRPr="003210C1" w:rsidRDefault="00EE51E7" w:rsidP="002B5873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ональном по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тале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телем документов на бумажном 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сителе непосре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ственно 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лучении резул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»;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17" w:type="dxa"/>
          </w:tcPr>
          <w:p w:rsidR="00EE51E7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2130" w:type="dxa"/>
          </w:tcPr>
          <w:p w:rsidR="00EE51E7" w:rsidRPr="0073283B" w:rsidRDefault="00EE51E7" w:rsidP="006C3DF1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https://lk.astrobl.ru/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1.личное  о</w:t>
            </w:r>
            <w:r w:rsidRPr="00303E20">
              <w:rPr>
                <w:b w:val="0"/>
                <w:sz w:val="22"/>
                <w:szCs w:val="22"/>
              </w:rPr>
              <w:t>б</w:t>
            </w:r>
            <w:r w:rsidRPr="00303E20">
              <w:rPr>
                <w:b w:val="0"/>
                <w:sz w:val="22"/>
                <w:szCs w:val="22"/>
              </w:rPr>
              <w:t>ращение в м</w:t>
            </w:r>
            <w:r w:rsidRPr="00303E20">
              <w:rPr>
                <w:b w:val="0"/>
                <w:sz w:val="22"/>
                <w:szCs w:val="22"/>
              </w:rPr>
              <w:t>и</w:t>
            </w:r>
            <w:r w:rsidRPr="00303E20">
              <w:rPr>
                <w:b w:val="0"/>
                <w:sz w:val="22"/>
                <w:szCs w:val="22"/>
              </w:rPr>
              <w:t xml:space="preserve">нистерство или МФЦ; </w:t>
            </w:r>
          </w:p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2.посредством РПГУ;</w:t>
            </w:r>
          </w:p>
          <w:p w:rsidR="00EE51E7" w:rsidRPr="00EE51E7" w:rsidRDefault="00303E20" w:rsidP="006F1A66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3.официальный сайт мин</w:t>
            </w:r>
            <w:r w:rsidRPr="00303E20">
              <w:rPr>
                <w:b w:val="0"/>
                <w:sz w:val="22"/>
                <w:szCs w:val="22"/>
              </w:rPr>
              <w:t>и</w:t>
            </w:r>
            <w:r w:rsidRPr="00303E20">
              <w:rPr>
                <w:b w:val="0"/>
                <w:sz w:val="22"/>
                <w:szCs w:val="22"/>
              </w:rPr>
              <w:t>стерства</w:t>
            </w:r>
            <w:r w:rsidR="006F1A66">
              <w:rPr>
                <w:b w:val="0"/>
                <w:sz w:val="22"/>
                <w:szCs w:val="22"/>
              </w:rPr>
              <w:t>.</w:t>
            </w:r>
          </w:p>
        </w:tc>
      </w:tr>
    </w:tbl>
    <w:p w:rsidR="00535754" w:rsidRDefault="00535754" w:rsidP="00CC2492">
      <w:pPr>
        <w:rPr>
          <w:color w:val="auto"/>
          <w:sz w:val="2"/>
          <w:szCs w:val="2"/>
        </w:rPr>
      </w:pPr>
    </w:p>
    <w:p w:rsidR="00511269" w:rsidRDefault="00511269" w:rsidP="00CC2492">
      <w:pPr>
        <w:rPr>
          <w:color w:val="auto"/>
          <w:sz w:val="2"/>
          <w:szCs w:val="2"/>
        </w:rPr>
      </w:pPr>
    </w:p>
    <w:p w:rsidR="00511269" w:rsidRDefault="00511269" w:rsidP="00511269">
      <w:pPr>
        <w:widowControl w:val="0"/>
        <w:autoSpaceDE w:val="0"/>
        <w:autoSpaceDN w:val="0"/>
        <w:jc w:val="right"/>
        <w:rPr>
          <w:rFonts w:ascii="Calibri" w:hAnsi="Calibri" w:cs="Calibri"/>
          <w:color w:val="auto"/>
          <w:sz w:val="22"/>
          <w:szCs w:val="20"/>
        </w:rPr>
      </w:pPr>
    </w:p>
    <w:p w:rsidR="00511269" w:rsidRDefault="00511269" w:rsidP="00511269">
      <w:pPr>
        <w:widowControl w:val="0"/>
        <w:autoSpaceDE w:val="0"/>
        <w:autoSpaceDN w:val="0"/>
        <w:jc w:val="right"/>
        <w:rPr>
          <w:rFonts w:ascii="Calibri" w:hAnsi="Calibri" w:cs="Calibri"/>
          <w:color w:val="auto"/>
          <w:sz w:val="22"/>
          <w:szCs w:val="20"/>
        </w:rPr>
      </w:pPr>
    </w:p>
    <w:p w:rsidR="004B6459" w:rsidRDefault="004B6459" w:rsidP="0051126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4B6459" w:rsidSect="006E1BE9">
          <w:headerReference w:type="default" r:id="rId22"/>
          <w:pgSz w:w="16837" w:h="11905" w:orient="landscape"/>
          <w:pgMar w:top="1134" w:right="851" w:bottom="1134" w:left="1418" w:header="0" w:footer="6" w:gutter="0"/>
          <w:pgNumType w:start="46"/>
          <w:cols w:space="720"/>
          <w:noEndnote/>
          <w:docGrid w:linePitch="360"/>
        </w:sectPr>
      </w:pPr>
    </w:p>
    <w:p w:rsidR="00BD55F0" w:rsidRPr="00A717FC" w:rsidRDefault="00314AE6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A717FC">
        <w:rPr>
          <w:rFonts w:ascii="Times New Roman" w:hAnsi="Times New Roman" w:cs="Times New Roman"/>
          <w:color w:val="auto"/>
          <w:sz w:val="28"/>
          <w:szCs w:val="28"/>
        </w:rPr>
        <w:lastRenderedPageBreak/>
        <w:t>П</w:t>
      </w:r>
      <w:r w:rsidR="00054C87" w:rsidRPr="00A717FC">
        <w:rPr>
          <w:rFonts w:ascii="Times New Roman" w:hAnsi="Times New Roman" w:cs="Times New Roman"/>
          <w:color w:val="auto"/>
          <w:sz w:val="28"/>
          <w:szCs w:val="28"/>
        </w:rPr>
        <w:t xml:space="preserve">риложение </w:t>
      </w:r>
      <w:r w:rsidR="00F36D1F" w:rsidRPr="00A717FC">
        <w:rPr>
          <w:rFonts w:ascii="Times New Roman" w:hAnsi="Times New Roman" w:cs="Times New Roman"/>
          <w:color w:val="auto"/>
          <w:sz w:val="28"/>
          <w:szCs w:val="28"/>
        </w:rPr>
        <w:t>1</w:t>
      </w:r>
    </w:p>
    <w:p w:rsidR="00BD55F0" w:rsidRDefault="00484081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076950" cy="8458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F0" w:rsidRDefault="00BD55F0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BD55F0" w:rsidSect="006E1BE9">
          <w:pgSz w:w="11905" w:h="16837"/>
          <w:pgMar w:top="851" w:right="1134" w:bottom="1418" w:left="1134" w:header="0" w:footer="6" w:gutter="0"/>
          <w:pgNumType w:start="48"/>
          <w:cols w:space="720"/>
          <w:noEndnote/>
          <w:docGrid w:linePitch="360"/>
        </w:sectPr>
      </w:pPr>
    </w:p>
    <w:p w:rsidR="004B6459" w:rsidRPr="00BB2D6C" w:rsidRDefault="004B6459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2</w:t>
      </w:r>
    </w:p>
    <w:p w:rsidR="004B6459" w:rsidRDefault="00484081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</w:pPr>
      <w:r>
        <w:rPr>
          <w:rFonts w:ascii="Calibri" w:hAnsi="Calibri" w:cs="Calibri"/>
          <w:noProof/>
          <w:color w:val="auto"/>
          <w:sz w:val="22"/>
          <w:szCs w:val="20"/>
        </w:rPr>
        <w:drawing>
          <wp:inline distT="0" distB="0" distL="0" distR="0">
            <wp:extent cx="6076950" cy="85439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F0" w:rsidRDefault="00BD55F0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  <w:sectPr w:rsidR="00BD55F0" w:rsidSect="006E1BE9">
          <w:pgSz w:w="11905" w:h="16837"/>
          <w:pgMar w:top="851" w:right="1134" w:bottom="1418" w:left="1134" w:header="0" w:footer="6" w:gutter="0"/>
          <w:cols w:space="720"/>
          <w:noEndnote/>
          <w:docGrid w:linePitch="360"/>
        </w:sectPr>
      </w:pPr>
    </w:p>
    <w:p w:rsidR="004B6459" w:rsidRDefault="004B6459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</w:pPr>
    </w:p>
    <w:p w:rsidR="004B6459" w:rsidRPr="00BB2D6C" w:rsidRDefault="004B6459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3</w:t>
      </w:r>
    </w:p>
    <w:p w:rsidR="00BD55F0" w:rsidRPr="00511269" w:rsidRDefault="00BD55F0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BD55F0" w:rsidRDefault="00484081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BD55F0" w:rsidSect="006E1BE9">
          <w:pgSz w:w="11905" w:h="16837"/>
          <w:pgMar w:top="851" w:right="1134" w:bottom="1418" w:left="1134" w:header="0" w:footer="6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096000" cy="83629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459" w:rsidRPr="00BB2D6C" w:rsidRDefault="00314AE6" w:rsidP="00314AE6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4</w:t>
      </w:r>
    </w:p>
    <w:p w:rsidR="00314AE6" w:rsidRDefault="0048408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115050" cy="8915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91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t>Приложение 5</w:t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484081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5295900" cy="3686175"/>
            <wp:effectExtent l="0" t="0" r="0" b="9525"/>
            <wp:docPr id="5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 preferRelativeResize="0">
                      <a:picLocks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P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494BC4">
        <w:rPr>
          <w:rFonts w:ascii="Times New Roman" w:hAnsi="Times New Roman" w:cs="Times New Roman"/>
          <w:color w:val="auto"/>
          <w:sz w:val="28"/>
          <w:szCs w:val="28"/>
        </w:rPr>
        <w:lastRenderedPageBreak/>
        <w:t>Приложение № 6</w:t>
      </w: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8408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115050" cy="87153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F91" w:rsidRDefault="006A5F9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CF0185" w:rsidRPr="00CF0185" w:rsidRDefault="00CF0185" w:rsidP="00CF0185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2"/>
          <w:szCs w:val="20"/>
        </w:rPr>
        <w:lastRenderedPageBreak/>
        <w:t xml:space="preserve">           </w:t>
      </w:r>
      <w:r w:rsidRPr="00CF0185">
        <w:rPr>
          <w:rFonts w:ascii="Times New Roman" w:hAnsi="Times New Roman" w:cs="Times New Roman"/>
          <w:color w:val="auto"/>
          <w:sz w:val="28"/>
          <w:szCs w:val="28"/>
        </w:rPr>
        <w:t>Приложение № 7</w:t>
      </w:r>
    </w:p>
    <w:p w:rsidR="00CF0185" w:rsidRDefault="00CF0185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p w:rsidR="00CF0185" w:rsidRDefault="00CF0185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p w:rsidR="006A5F91" w:rsidRDefault="00484081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5600700" cy="73247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185" w:rsidRDefault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sectPr w:rsidR="00CF0185" w:rsidSect="006E1BE9">
      <w:pgSz w:w="11905" w:h="16837"/>
      <w:pgMar w:top="851" w:right="1134" w:bottom="1418" w:left="1134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4DEE" w:rsidRDefault="00CE4DEE">
      <w:pPr>
        <w:rPr>
          <w:color w:val="auto"/>
        </w:rPr>
      </w:pPr>
      <w:r>
        <w:rPr>
          <w:color w:val="auto"/>
        </w:rPr>
        <w:separator/>
      </w:r>
    </w:p>
  </w:endnote>
  <w:endnote w:type="continuationSeparator" w:id="0">
    <w:p w:rsidR="00CE4DEE" w:rsidRDefault="00CE4D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d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d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rPr>
        <w:color w:val="auto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4DEE" w:rsidRDefault="00CE4DEE">
      <w:pPr>
        <w:rPr>
          <w:color w:val="auto"/>
        </w:rPr>
      </w:pPr>
      <w:r>
        <w:rPr>
          <w:color w:val="auto"/>
        </w:rPr>
        <w:separator/>
      </w:r>
    </w:p>
  </w:footnote>
  <w:footnote w:type="continuationSeparator" w:id="0">
    <w:p w:rsidR="00CE4DEE" w:rsidRDefault="00CE4DE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757634" w:rsidRDefault="00757634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16134712"/>
      <w:docPartObj>
        <w:docPartGallery w:val="Page Numbers (Top of Page)"/>
        <w:docPartUnique/>
      </w:docPartObj>
    </w:sdtPr>
    <w:sdtEndPr/>
    <w:sdtContent>
      <w:p w:rsidR="00757634" w:rsidRDefault="00757634">
        <w:pPr>
          <w:pStyle w:val="a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E2D40">
          <w:rPr>
            <w:noProof/>
          </w:rPr>
          <w:t>15</w:t>
        </w:r>
        <w:r>
          <w:fldChar w:fldCharType="end"/>
        </w:r>
      </w:p>
    </w:sdtContent>
  </w:sdt>
  <w:p w:rsidR="00757634" w:rsidRDefault="00757634">
    <w:pPr>
      <w:pStyle w:val="af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 w:rsidP="006E1A61">
    <w:pPr>
      <w:pStyle w:val="af3"/>
      <w:jc w:val="center"/>
    </w:pPr>
    <w:r>
      <w:t>14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8"/>
      <w:framePr w:w="11534" w:h="197" w:wrap="none" w:vAnchor="text" w:hAnchor="page" w:x="186" w:y="495"/>
      <w:shd w:val="clear" w:color="auto" w:fill="auto"/>
      <w:ind w:left="6674"/>
    </w:pPr>
    <w:r>
      <w:fldChar w:fldCharType="begin"/>
    </w:r>
    <w:r>
      <w:instrText xml:space="preserve"> PAGE \* MERGEFORMAT </w:instrText>
    </w:r>
    <w:r>
      <w:fldChar w:fldCharType="separate"/>
    </w:r>
    <w:r w:rsidRPr="00CC28E6">
      <w:rPr>
        <w:rStyle w:val="12pt"/>
        <w:noProof/>
        <w:szCs w:val="24"/>
      </w:rPr>
      <w:t>22</w:t>
    </w:r>
    <w: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 w:rsidP="006E1A61">
    <w:pPr>
      <w:pStyle w:val="af3"/>
      <w:jc w:val="center"/>
    </w:pPr>
    <w:r>
      <w:t>6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 w:rsidP="006E1A61">
    <w:pPr>
      <w:pStyle w:val="af3"/>
      <w:jc w:val="center"/>
    </w:pPr>
    <w:r>
      <w:t>14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757634" w:rsidRPr="00A447A7" w:rsidRDefault="00757634" w:rsidP="00A447A7">
    <w:pPr>
      <w:pStyle w:val="af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634" w:rsidRDefault="00757634">
    <w:pPr>
      <w:rPr>
        <w:color w:val="auto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5016046"/>
      <w:docPartObj>
        <w:docPartGallery w:val="Page Numbers (Top of Page)"/>
        <w:docPartUnique/>
      </w:docPartObj>
    </w:sdtPr>
    <w:sdtEndPr/>
    <w:sdtContent>
      <w:p w:rsidR="00757634" w:rsidRDefault="00757634">
        <w:pPr>
          <w:pStyle w:val="a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E2D40">
          <w:rPr>
            <w:noProof/>
          </w:rPr>
          <w:t>46</w:t>
        </w:r>
        <w:r>
          <w:fldChar w:fldCharType="end"/>
        </w:r>
      </w:p>
    </w:sdtContent>
  </w:sdt>
  <w:p w:rsidR="00757634" w:rsidRDefault="00757634">
    <w:pPr>
      <w:pStyle w:val="af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1">
    <w:nsid w:val="00000003"/>
    <w:multiLevelType w:val="multilevel"/>
    <w:tmpl w:val="00000002"/>
    <w:lvl w:ilvl="0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4">
    <w:nsid w:val="00000009"/>
    <w:multiLevelType w:val="multilevel"/>
    <w:tmpl w:val="00000008"/>
    <w:lvl w:ilvl="0">
      <w:start w:val="3"/>
      <w:numFmt w:val="decimal"/>
      <w:lvlText w:val="7.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8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5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6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8"/>
      <w:numFmt w:val="decimal"/>
      <w:lvlText w:val="%1.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5">
    <w:nsid w:val="02C27277"/>
    <w:multiLevelType w:val="hybridMultilevel"/>
    <w:tmpl w:val="64581AC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DF36107"/>
    <w:multiLevelType w:val="hybridMultilevel"/>
    <w:tmpl w:val="4260D272"/>
    <w:lvl w:ilvl="0" w:tplc="D722B66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F6076A"/>
    <w:multiLevelType w:val="hybridMultilevel"/>
    <w:tmpl w:val="6BAE90A0"/>
    <w:lvl w:ilvl="0" w:tplc="D7AA2B10">
      <w:start w:val="2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E02A9D"/>
    <w:multiLevelType w:val="hybridMultilevel"/>
    <w:tmpl w:val="BAE092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C1F10C7"/>
    <w:multiLevelType w:val="hybridMultilevel"/>
    <w:tmpl w:val="2E5E58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C8549A6"/>
    <w:multiLevelType w:val="hybridMultilevel"/>
    <w:tmpl w:val="0D2499B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98D31BC"/>
    <w:multiLevelType w:val="hybridMultilevel"/>
    <w:tmpl w:val="27AEBB38"/>
    <w:lvl w:ilvl="0" w:tplc="ACB64706">
      <w:start w:val="1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04E6749"/>
    <w:multiLevelType w:val="hybridMultilevel"/>
    <w:tmpl w:val="5394F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C207D4"/>
    <w:multiLevelType w:val="hybridMultilevel"/>
    <w:tmpl w:val="4458328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57E6812"/>
    <w:multiLevelType w:val="hybridMultilevel"/>
    <w:tmpl w:val="B1881D2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4C4D74B2"/>
    <w:multiLevelType w:val="hybridMultilevel"/>
    <w:tmpl w:val="E2FC83D8"/>
    <w:lvl w:ilvl="0" w:tplc="9C640DC6">
      <w:start w:val="1"/>
      <w:numFmt w:val="decimal"/>
      <w:lvlText w:val="%1."/>
      <w:lvlJc w:val="left"/>
      <w:pPr>
        <w:ind w:left="10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  <w:rPr>
        <w:rFonts w:cs="Times New Roman"/>
      </w:rPr>
    </w:lvl>
  </w:abstractNum>
  <w:abstractNum w:abstractNumId="16">
    <w:nsid w:val="505C2425"/>
    <w:multiLevelType w:val="hybridMultilevel"/>
    <w:tmpl w:val="921E05B2"/>
    <w:lvl w:ilvl="0" w:tplc="4816DF5C"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B232DC"/>
    <w:multiLevelType w:val="hybridMultilevel"/>
    <w:tmpl w:val="F970FC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ADB4A2E"/>
    <w:multiLevelType w:val="hybridMultilevel"/>
    <w:tmpl w:val="33B4F956"/>
    <w:lvl w:ilvl="0" w:tplc="4C7249E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1870B3"/>
    <w:multiLevelType w:val="hybridMultilevel"/>
    <w:tmpl w:val="B0F2DD4E"/>
    <w:lvl w:ilvl="0" w:tplc="041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0">
    <w:nsid w:val="6A06285B"/>
    <w:multiLevelType w:val="hybridMultilevel"/>
    <w:tmpl w:val="BA166F10"/>
    <w:lvl w:ilvl="0" w:tplc="4FE6AC5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7C6B5F"/>
    <w:multiLevelType w:val="hybridMultilevel"/>
    <w:tmpl w:val="7ED2E3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15"/>
  </w:num>
  <w:num w:numId="7">
    <w:abstractNumId w:val="19"/>
  </w:num>
  <w:num w:numId="8">
    <w:abstractNumId w:val="9"/>
  </w:num>
  <w:num w:numId="9">
    <w:abstractNumId w:val="18"/>
  </w:num>
  <w:num w:numId="10">
    <w:abstractNumId w:val="20"/>
  </w:num>
  <w:num w:numId="11">
    <w:abstractNumId w:val="14"/>
  </w:num>
  <w:num w:numId="12">
    <w:abstractNumId w:val="10"/>
  </w:num>
  <w:num w:numId="13">
    <w:abstractNumId w:val="8"/>
  </w:num>
  <w:num w:numId="14">
    <w:abstractNumId w:val="5"/>
  </w:num>
  <w:num w:numId="15">
    <w:abstractNumId w:val="11"/>
  </w:num>
  <w:num w:numId="16">
    <w:abstractNumId w:val="16"/>
  </w:num>
  <w:num w:numId="17">
    <w:abstractNumId w:val="13"/>
  </w:num>
  <w:num w:numId="18">
    <w:abstractNumId w:val="7"/>
  </w:num>
  <w:num w:numId="19">
    <w:abstractNumId w:val="21"/>
  </w:num>
  <w:num w:numId="20">
    <w:abstractNumId w:val="17"/>
  </w:num>
  <w:num w:numId="21">
    <w:abstractNumId w:val="12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autoHyphenation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4232"/>
    <w:rsid w:val="0000000D"/>
    <w:rsid w:val="00001C1C"/>
    <w:rsid w:val="00004591"/>
    <w:rsid w:val="000058E1"/>
    <w:rsid w:val="000058E4"/>
    <w:rsid w:val="0000761C"/>
    <w:rsid w:val="000076CA"/>
    <w:rsid w:val="00007F18"/>
    <w:rsid w:val="00010BDF"/>
    <w:rsid w:val="00011BFF"/>
    <w:rsid w:val="00012C82"/>
    <w:rsid w:val="0001434A"/>
    <w:rsid w:val="000147FF"/>
    <w:rsid w:val="00015627"/>
    <w:rsid w:val="00017071"/>
    <w:rsid w:val="00021B33"/>
    <w:rsid w:val="00031089"/>
    <w:rsid w:val="0003278F"/>
    <w:rsid w:val="0003321F"/>
    <w:rsid w:val="000337C9"/>
    <w:rsid w:val="0003523B"/>
    <w:rsid w:val="00035A9A"/>
    <w:rsid w:val="00036339"/>
    <w:rsid w:val="000366E9"/>
    <w:rsid w:val="00040CFB"/>
    <w:rsid w:val="000416D6"/>
    <w:rsid w:val="000439E8"/>
    <w:rsid w:val="00043A8D"/>
    <w:rsid w:val="00043F37"/>
    <w:rsid w:val="00044F2C"/>
    <w:rsid w:val="000464D8"/>
    <w:rsid w:val="00052E82"/>
    <w:rsid w:val="00054C87"/>
    <w:rsid w:val="00056F55"/>
    <w:rsid w:val="00060CCC"/>
    <w:rsid w:val="000610F7"/>
    <w:rsid w:val="000625A1"/>
    <w:rsid w:val="00062DD1"/>
    <w:rsid w:val="00063299"/>
    <w:rsid w:val="00063BE0"/>
    <w:rsid w:val="00066290"/>
    <w:rsid w:val="00067A54"/>
    <w:rsid w:val="000703B7"/>
    <w:rsid w:val="0007280B"/>
    <w:rsid w:val="00074111"/>
    <w:rsid w:val="000807D4"/>
    <w:rsid w:val="00081892"/>
    <w:rsid w:val="00081929"/>
    <w:rsid w:val="00085136"/>
    <w:rsid w:val="000863A0"/>
    <w:rsid w:val="00086EC7"/>
    <w:rsid w:val="0009306E"/>
    <w:rsid w:val="00094E77"/>
    <w:rsid w:val="000A00F0"/>
    <w:rsid w:val="000A2651"/>
    <w:rsid w:val="000B5575"/>
    <w:rsid w:val="000C65DC"/>
    <w:rsid w:val="000C6880"/>
    <w:rsid w:val="000D1CE3"/>
    <w:rsid w:val="000D2E10"/>
    <w:rsid w:val="000D3E00"/>
    <w:rsid w:val="000D6337"/>
    <w:rsid w:val="000D71B0"/>
    <w:rsid w:val="000D7CF1"/>
    <w:rsid w:val="000E3A80"/>
    <w:rsid w:val="000E6CFA"/>
    <w:rsid w:val="000E73B6"/>
    <w:rsid w:val="000F0607"/>
    <w:rsid w:val="000F0EE4"/>
    <w:rsid w:val="000F16C9"/>
    <w:rsid w:val="000F4563"/>
    <w:rsid w:val="001007E2"/>
    <w:rsid w:val="00110F0B"/>
    <w:rsid w:val="0011501B"/>
    <w:rsid w:val="00117EFE"/>
    <w:rsid w:val="001258C4"/>
    <w:rsid w:val="00130DA0"/>
    <w:rsid w:val="00131210"/>
    <w:rsid w:val="001318CA"/>
    <w:rsid w:val="00132706"/>
    <w:rsid w:val="0013477B"/>
    <w:rsid w:val="0013797B"/>
    <w:rsid w:val="00141C73"/>
    <w:rsid w:val="00145220"/>
    <w:rsid w:val="00150972"/>
    <w:rsid w:val="001533FD"/>
    <w:rsid w:val="0015370F"/>
    <w:rsid w:val="001615A3"/>
    <w:rsid w:val="00164111"/>
    <w:rsid w:val="0017069B"/>
    <w:rsid w:val="001708F5"/>
    <w:rsid w:val="0017257A"/>
    <w:rsid w:val="00172C6E"/>
    <w:rsid w:val="00173C52"/>
    <w:rsid w:val="00175484"/>
    <w:rsid w:val="001756E3"/>
    <w:rsid w:val="001807E4"/>
    <w:rsid w:val="00184783"/>
    <w:rsid w:val="0018525C"/>
    <w:rsid w:val="001907FC"/>
    <w:rsid w:val="001927C4"/>
    <w:rsid w:val="00194412"/>
    <w:rsid w:val="001A13FB"/>
    <w:rsid w:val="001A2FA7"/>
    <w:rsid w:val="001A4176"/>
    <w:rsid w:val="001A64C6"/>
    <w:rsid w:val="001B3468"/>
    <w:rsid w:val="001B43F2"/>
    <w:rsid w:val="001B78DB"/>
    <w:rsid w:val="001C247F"/>
    <w:rsid w:val="001C441A"/>
    <w:rsid w:val="001C4735"/>
    <w:rsid w:val="001C550C"/>
    <w:rsid w:val="001C5B61"/>
    <w:rsid w:val="001C60C8"/>
    <w:rsid w:val="001C71C1"/>
    <w:rsid w:val="001D1703"/>
    <w:rsid w:val="001D47F7"/>
    <w:rsid w:val="001E2B83"/>
    <w:rsid w:val="001E2D40"/>
    <w:rsid w:val="001E74E0"/>
    <w:rsid w:val="001F0896"/>
    <w:rsid w:val="001F1223"/>
    <w:rsid w:val="001F1718"/>
    <w:rsid w:val="001F59E9"/>
    <w:rsid w:val="002053D0"/>
    <w:rsid w:val="00207BA9"/>
    <w:rsid w:val="002131C8"/>
    <w:rsid w:val="00215691"/>
    <w:rsid w:val="0021606D"/>
    <w:rsid w:val="00216088"/>
    <w:rsid w:val="00221E73"/>
    <w:rsid w:val="00225934"/>
    <w:rsid w:val="00226319"/>
    <w:rsid w:val="002325BD"/>
    <w:rsid w:val="00233A12"/>
    <w:rsid w:val="00233C3B"/>
    <w:rsid w:val="00233E8A"/>
    <w:rsid w:val="0024034A"/>
    <w:rsid w:val="00240AA3"/>
    <w:rsid w:val="00240CC7"/>
    <w:rsid w:val="002424D1"/>
    <w:rsid w:val="00243ED9"/>
    <w:rsid w:val="00245FFA"/>
    <w:rsid w:val="00246EAF"/>
    <w:rsid w:val="00250C61"/>
    <w:rsid w:val="00254AFF"/>
    <w:rsid w:val="00254B76"/>
    <w:rsid w:val="002667E6"/>
    <w:rsid w:val="00267CA5"/>
    <w:rsid w:val="002707B3"/>
    <w:rsid w:val="00270863"/>
    <w:rsid w:val="0027130A"/>
    <w:rsid w:val="00271780"/>
    <w:rsid w:val="00272573"/>
    <w:rsid w:val="00274FED"/>
    <w:rsid w:val="0027582D"/>
    <w:rsid w:val="00277131"/>
    <w:rsid w:val="00277858"/>
    <w:rsid w:val="00281703"/>
    <w:rsid w:val="0028355C"/>
    <w:rsid w:val="0028578C"/>
    <w:rsid w:val="0028692A"/>
    <w:rsid w:val="00287938"/>
    <w:rsid w:val="00291362"/>
    <w:rsid w:val="002918EC"/>
    <w:rsid w:val="002939BA"/>
    <w:rsid w:val="00294232"/>
    <w:rsid w:val="00296D3D"/>
    <w:rsid w:val="002A0087"/>
    <w:rsid w:val="002A0117"/>
    <w:rsid w:val="002A1888"/>
    <w:rsid w:val="002A1EE7"/>
    <w:rsid w:val="002A3574"/>
    <w:rsid w:val="002B5873"/>
    <w:rsid w:val="002C7A09"/>
    <w:rsid w:val="002C7FA5"/>
    <w:rsid w:val="002D0285"/>
    <w:rsid w:val="002D0AE8"/>
    <w:rsid w:val="002D1D8C"/>
    <w:rsid w:val="002D29BF"/>
    <w:rsid w:val="002D5135"/>
    <w:rsid w:val="002D70F5"/>
    <w:rsid w:val="002E3CA3"/>
    <w:rsid w:val="002E6BBF"/>
    <w:rsid w:val="002E7B49"/>
    <w:rsid w:val="002F0F29"/>
    <w:rsid w:val="002F270F"/>
    <w:rsid w:val="002F34C5"/>
    <w:rsid w:val="002F42A2"/>
    <w:rsid w:val="002F46D6"/>
    <w:rsid w:val="002F4F31"/>
    <w:rsid w:val="002F6A96"/>
    <w:rsid w:val="00303E20"/>
    <w:rsid w:val="003047D6"/>
    <w:rsid w:val="00314AE6"/>
    <w:rsid w:val="0031544F"/>
    <w:rsid w:val="00316033"/>
    <w:rsid w:val="003210C1"/>
    <w:rsid w:val="0032476F"/>
    <w:rsid w:val="00326299"/>
    <w:rsid w:val="00326BDE"/>
    <w:rsid w:val="003333EA"/>
    <w:rsid w:val="00335F74"/>
    <w:rsid w:val="00336B52"/>
    <w:rsid w:val="0033799C"/>
    <w:rsid w:val="00343207"/>
    <w:rsid w:val="00343BA9"/>
    <w:rsid w:val="003471A1"/>
    <w:rsid w:val="00351B8F"/>
    <w:rsid w:val="00357748"/>
    <w:rsid w:val="00363F7A"/>
    <w:rsid w:val="00366B14"/>
    <w:rsid w:val="00367D13"/>
    <w:rsid w:val="00372C3F"/>
    <w:rsid w:val="00375EBA"/>
    <w:rsid w:val="00384E90"/>
    <w:rsid w:val="00385B8F"/>
    <w:rsid w:val="00386CF5"/>
    <w:rsid w:val="0038722E"/>
    <w:rsid w:val="00390593"/>
    <w:rsid w:val="003960C6"/>
    <w:rsid w:val="00396FDE"/>
    <w:rsid w:val="003B0B2D"/>
    <w:rsid w:val="003B0B62"/>
    <w:rsid w:val="003B5402"/>
    <w:rsid w:val="003B5808"/>
    <w:rsid w:val="003B6DB7"/>
    <w:rsid w:val="003C0888"/>
    <w:rsid w:val="003C3A83"/>
    <w:rsid w:val="003C448B"/>
    <w:rsid w:val="003C6351"/>
    <w:rsid w:val="003D1134"/>
    <w:rsid w:val="003D5038"/>
    <w:rsid w:val="003E3DB0"/>
    <w:rsid w:val="003E46DA"/>
    <w:rsid w:val="003E7DA1"/>
    <w:rsid w:val="003F2303"/>
    <w:rsid w:val="003F2994"/>
    <w:rsid w:val="003F6C10"/>
    <w:rsid w:val="003F6DBD"/>
    <w:rsid w:val="00400E83"/>
    <w:rsid w:val="00401EA1"/>
    <w:rsid w:val="00404D68"/>
    <w:rsid w:val="00407811"/>
    <w:rsid w:val="00410822"/>
    <w:rsid w:val="00417479"/>
    <w:rsid w:val="004175E7"/>
    <w:rsid w:val="004248A1"/>
    <w:rsid w:val="00425B77"/>
    <w:rsid w:val="004276D8"/>
    <w:rsid w:val="00427D8B"/>
    <w:rsid w:val="00430BF1"/>
    <w:rsid w:val="00432A70"/>
    <w:rsid w:val="0043394B"/>
    <w:rsid w:val="00433E44"/>
    <w:rsid w:val="00436547"/>
    <w:rsid w:val="0044017B"/>
    <w:rsid w:val="00442C9E"/>
    <w:rsid w:val="00446C2D"/>
    <w:rsid w:val="0044711C"/>
    <w:rsid w:val="00450430"/>
    <w:rsid w:val="00454A54"/>
    <w:rsid w:val="00454D73"/>
    <w:rsid w:val="004555CF"/>
    <w:rsid w:val="00456CDF"/>
    <w:rsid w:val="00463691"/>
    <w:rsid w:val="00465AB2"/>
    <w:rsid w:val="00474464"/>
    <w:rsid w:val="00474C6C"/>
    <w:rsid w:val="00475C92"/>
    <w:rsid w:val="00477950"/>
    <w:rsid w:val="00484081"/>
    <w:rsid w:val="004843C0"/>
    <w:rsid w:val="00485AC3"/>
    <w:rsid w:val="00487D50"/>
    <w:rsid w:val="004907E9"/>
    <w:rsid w:val="004915D0"/>
    <w:rsid w:val="004934CC"/>
    <w:rsid w:val="00494BC4"/>
    <w:rsid w:val="00497449"/>
    <w:rsid w:val="00497699"/>
    <w:rsid w:val="004A0CF0"/>
    <w:rsid w:val="004A1AB7"/>
    <w:rsid w:val="004A22CD"/>
    <w:rsid w:val="004A5CD1"/>
    <w:rsid w:val="004A6884"/>
    <w:rsid w:val="004B27E6"/>
    <w:rsid w:val="004B3E12"/>
    <w:rsid w:val="004B6459"/>
    <w:rsid w:val="004C2FB8"/>
    <w:rsid w:val="004C43B7"/>
    <w:rsid w:val="004C6E0A"/>
    <w:rsid w:val="004D07CA"/>
    <w:rsid w:val="004D18F3"/>
    <w:rsid w:val="004D1E1D"/>
    <w:rsid w:val="004D739F"/>
    <w:rsid w:val="004E0267"/>
    <w:rsid w:val="004E150D"/>
    <w:rsid w:val="004E3C21"/>
    <w:rsid w:val="004F2B68"/>
    <w:rsid w:val="00503E76"/>
    <w:rsid w:val="00506CA7"/>
    <w:rsid w:val="00511269"/>
    <w:rsid w:val="00511817"/>
    <w:rsid w:val="00511B60"/>
    <w:rsid w:val="00515A9A"/>
    <w:rsid w:val="00524D25"/>
    <w:rsid w:val="0052569F"/>
    <w:rsid w:val="00527BF4"/>
    <w:rsid w:val="00533962"/>
    <w:rsid w:val="00534467"/>
    <w:rsid w:val="00535754"/>
    <w:rsid w:val="00537A62"/>
    <w:rsid w:val="00541004"/>
    <w:rsid w:val="00542B97"/>
    <w:rsid w:val="005473DC"/>
    <w:rsid w:val="00550ED9"/>
    <w:rsid w:val="00553EAE"/>
    <w:rsid w:val="0055480E"/>
    <w:rsid w:val="00555DAF"/>
    <w:rsid w:val="005625FF"/>
    <w:rsid w:val="00563FFC"/>
    <w:rsid w:val="00564CB6"/>
    <w:rsid w:val="0056717A"/>
    <w:rsid w:val="0057424A"/>
    <w:rsid w:val="00581664"/>
    <w:rsid w:val="00581E0B"/>
    <w:rsid w:val="00584520"/>
    <w:rsid w:val="00584AC6"/>
    <w:rsid w:val="005863A0"/>
    <w:rsid w:val="00590E86"/>
    <w:rsid w:val="00590ED5"/>
    <w:rsid w:val="00592357"/>
    <w:rsid w:val="00593BCC"/>
    <w:rsid w:val="00595603"/>
    <w:rsid w:val="00597F02"/>
    <w:rsid w:val="005A03FC"/>
    <w:rsid w:val="005A0881"/>
    <w:rsid w:val="005A1193"/>
    <w:rsid w:val="005A1629"/>
    <w:rsid w:val="005A2FF4"/>
    <w:rsid w:val="005A518B"/>
    <w:rsid w:val="005A762F"/>
    <w:rsid w:val="005A76E8"/>
    <w:rsid w:val="005B0E8F"/>
    <w:rsid w:val="005B5047"/>
    <w:rsid w:val="005B50EB"/>
    <w:rsid w:val="005B6EFE"/>
    <w:rsid w:val="005C2ACF"/>
    <w:rsid w:val="005C3E95"/>
    <w:rsid w:val="005C429E"/>
    <w:rsid w:val="005D160F"/>
    <w:rsid w:val="005D3F69"/>
    <w:rsid w:val="005E495D"/>
    <w:rsid w:val="005F3BD7"/>
    <w:rsid w:val="005F3EA6"/>
    <w:rsid w:val="005F4040"/>
    <w:rsid w:val="005F4246"/>
    <w:rsid w:val="005F6F4C"/>
    <w:rsid w:val="006007DB"/>
    <w:rsid w:val="00602ED9"/>
    <w:rsid w:val="00604ECD"/>
    <w:rsid w:val="00616711"/>
    <w:rsid w:val="00617B3E"/>
    <w:rsid w:val="00617E04"/>
    <w:rsid w:val="00623AF0"/>
    <w:rsid w:val="00624AEC"/>
    <w:rsid w:val="0062648A"/>
    <w:rsid w:val="006309A7"/>
    <w:rsid w:val="0063101F"/>
    <w:rsid w:val="006318AF"/>
    <w:rsid w:val="00631C2D"/>
    <w:rsid w:val="0063298E"/>
    <w:rsid w:val="00632DA9"/>
    <w:rsid w:val="006342F2"/>
    <w:rsid w:val="006349AA"/>
    <w:rsid w:val="0063537B"/>
    <w:rsid w:val="00636A97"/>
    <w:rsid w:val="00640213"/>
    <w:rsid w:val="006425AF"/>
    <w:rsid w:val="006431FD"/>
    <w:rsid w:val="00644FB6"/>
    <w:rsid w:val="00650855"/>
    <w:rsid w:val="00653E05"/>
    <w:rsid w:val="00662D80"/>
    <w:rsid w:val="006643EA"/>
    <w:rsid w:val="006664DC"/>
    <w:rsid w:val="00673019"/>
    <w:rsid w:val="00675B74"/>
    <w:rsid w:val="00676353"/>
    <w:rsid w:val="00676C49"/>
    <w:rsid w:val="00680A23"/>
    <w:rsid w:val="006855C2"/>
    <w:rsid w:val="00687A08"/>
    <w:rsid w:val="00687E44"/>
    <w:rsid w:val="00691F26"/>
    <w:rsid w:val="00694871"/>
    <w:rsid w:val="00696007"/>
    <w:rsid w:val="006A0DD4"/>
    <w:rsid w:val="006A0E41"/>
    <w:rsid w:val="006A1770"/>
    <w:rsid w:val="006A1C9A"/>
    <w:rsid w:val="006A51C4"/>
    <w:rsid w:val="006A5F91"/>
    <w:rsid w:val="006B1574"/>
    <w:rsid w:val="006B4C10"/>
    <w:rsid w:val="006B5E5D"/>
    <w:rsid w:val="006B786F"/>
    <w:rsid w:val="006C0BA8"/>
    <w:rsid w:val="006C1186"/>
    <w:rsid w:val="006C3DF1"/>
    <w:rsid w:val="006C597A"/>
    <w:rsid w:val="006D43C3"/>
    <w:rsid w:val="006E1322"/>
    <w:rsid w:val="006E1A61"/>
    <w:rsid w:val="006E1BE9"/>
    <w:rsid w:val="006E27D0"/>
    <w:rsid w:val="006E4C09"/>
    <w:rsid w:val="006F1A66"/>
    <w:rsid w:val="006F5FBD"/>
    <w:rsid w:val="00700B77"/>
    <w:rsid w:val="007020FC"/>
    <w:rsid w:val="00702D8B"/>
    <w:rsid w:val="00703652"/>
    <w:rsid w:val="00711000"/>
    <w:rsid w:val="007120E0"/>
    <w:rsid w:val="0072077D"/>
    <w:rsid w:val="00724451"/>
    <w:rsid w:val="007259AE"/>
    <w:rsid w:val="00727833"/>
    <w:rsid w:val="00730A6A"/>
    <w:rsid w:val="00731213"/>
    <w:rsid w:val="0073195E"/>
    <w:rsid w:val="00731D47"/>
    <w:rsid w:val="0073283B"/>
    <w:rsid w:val="00755838"/>
    <w:rsid w:val="00755F48"/>
    <w:rsid w:val="00757634"/>
    <w:rsid w:val="00760735"/>
    <w:rsid w:val="00762169"/>
    <w:rsid w:val="00762242"/>
    <w:rsid w:val="007659C4"/>
    <w:rsid w:val="00771139"/>
    <w:rsid w:val="00776519"/>
    <w:rsid w:val="00780428"/>
    <w:rsid w:val="00783892"/>
    <w:rsid w:val="00791C37"/>
    <w:rsid w:val="00794758"/>
    <w:rsid w:val="007948F1"/>
    <w:rsid w:val="0079525A"/>
    <w:rsid w:val="007956B0"/>
    <w:rsid w:val="007A0EBA"/>
    <w:rsid w:val="007A53CA"/>
    <w:rsid w:val="007A6147"/>
    <w:rsid w:val="007B0055"/>
    <w:rsid w:val="007B4C79"/>
    <w:rsid w:val="007C0F1E"/>
    <w:rsid w:val="007C2CB0"/>
    <w:rsid w:val="007C465D"/>
    <w:rsid w:val="007C6D92"/>
    <w:rsid w:val="007C75A4"/>
    <w:rsid w:val="007C7A8E"/>
    <w:rsid w:val="007D27AA"/>
    <w:rsid w:val="007D5717"/>
    <w:rsid w:val="007D5A2E"/>
    <w:rsid w:val="007D6213"/>
    <w:rsid w:val="007D6D3E"/>
    <w:rsid w:val="007E2A64"/>
    <w:rsid w:val="007E57F9"/>
    <w:rsid w:val="007E5D38"/>
    <w:rsid w:val="007E60EA"/>
    <w:rsid w:val="007F15FA"/>
    <w:rsid w:val="007F371A"/>
    <w:rsid w:val="007F6D67"/>
    <w:rsid w:val="007F6F43"/>
    <w:rsid w:val="00800E89"/>
    <w:rsid w:val="00804FF2"/>
    <w:rsid w:val="00806B3C"/>
    <w:rsid w:val="00806E2E"/>
    <w:rsid w:val="00807043"/>
    <w:rsid w:val="00810843"/>
    <w:rsid w:val="0081120A"/>
    <w:rsid w:val="008119F7"/>
    <w:rsid w:val="0081280C"/>
    <w:rsid w:val="00816003"/>
    <w:rsid w:val="00816366"/>
    <w:rsid w:val="008171E9"/>
    <w:rsid w:val="0082002C"/>
    <w:rsid w:val="00822066"/>
    <w:rsid w:val="00825594"/>
    <w:rsid w:val="00827A36"/>
    <w:rsid w:val="00830A73"/>
    <w:rsid w:val="00832F6B"/>
    <w:rsid w:val="00833200"/>
    <w:rsid w:val="00833464"/>
    <w:rsid w:val="00833573"/>
    <w:rsid w:val="00833F0D"/>
    <w:rsid w:val="008352F8"/>
    <w:rsid w:val="00835CAE"/>
    <w:rsid w:val="00835D29"/>
    <w:rsid w:val="00836C32"/>
    <w:rsid w:val="008371D5"/>
    <w:rsid w:val="008377EA"/>
    <w:rsid w:val="008410C5"/>
    <w:rsid w:val="0084418B"/>
    <w:rsid w:val="00844B63"/>
    <w:rsid w:val="008468A2"/>
    <w:rsid w:val="008544EE"/>
    <w:rsid w:val="008673DD"/>
    <w:rsid w:val="00867D76"/>
    <w:rsid w:val="0087400D"/>
    <w:rsid w:val="00874424"/>
    <w:rsid w:val="0087606A"/>
    <w:rsid w:val="0088279A"/>
    <w:rsid w:val="00884341"/>
    <w:rsid w:val="00885A28"/>
    <w:rsid w:val="008879CC"/>
    <w:rsid w:val="00887ED2"/>
    <w:rsid w:val="00890CF0"/>
    <w:rsid w:val="00893B30"/>
    <w:rsid w:val="00894017"/>
    <w:rsid w:val="00897710"/>
    <w:rsid w:val="008A5E22"/>
    <w:rsid w:val="008A6F48"/>
    <w:rsid w:val="008B4C63"/>
    <w:rsid w:val="008B5851"/>
    <w:rsid w:val="008B5DE0"/>
    <w:rsid w:val="008C02A3"/>
    <w:rsid w:val="008C0994"/>
    <w:rsid w:val="008C31B7"/>
    <w:rsid w:val="008D13BF"/>
    <w:rsid w:val="008D2CAC"/>
    <w:rsid w:val="008D5B05"/>
    <w:rsid w:val="008D7DEA"/>
    <w:rsid w:val="008E29FB"/>
    <w:rsid w:val="008E3AF0"/>
    <w:rsid w:val="008E75C5"/>
    <w:rsid w:val="008F6E11"/>
    <w:rsid w:val="009018DE"/>
    <w:rsid w:val="0090353B"/>
    <w:rsid w:val="009109F4"/>
    <w:rsid w:val="00912AD2"/>
    <w:rsid w:val="00916E29"/>
    <w:rsid w:val="009210E0"/>
    <w:rsid w:val="009249AD"/>
    <w:rsid w:val="00925583"/>
    <w:rsid w:val="009255DF"/>
    <w:rsid w:val="009357A7"/>
    <w:rsid w:val="00935815"/>
    <w:rsid w:val="00942E36"/>
    <w:rsid w:val="00943C8E"/>
    <w:rsid w:val="009470F7"/>
    <w:rsid w:val="00947317"/>
    <w:rsid w:val="0095238A"/>
    <w:rsid w:val="00955FBB"/>
    <w:rsid w:val="00964AFA"/>
    <w:rsid w:val="00964CBF"/>
    <w:rsid w:val="0096635C"/>
    <w:rsid w:val="00967F61"/>
    <w:rsid w:val="00970511"/>
    <w:rsid w:val="00971D75"/>
    <w:rsid w:val="009722F8"/>
    <w:rsid w:val="00973556"/>
    <w:rsid w:val="0097460C"/>
    <w:rsid w:val="00976EB8"/>
    <w:rsid w:val="00981C08"/>
    <w:rsid w:val="00987186"/>
    <w:rsid w:val="0098763E"/>
    <w:rsid w:val="00991E72"/>
    <w:rsid w:val="00996236"/>
    <w:rsid w:val="00996EDD"/>
    <w:rsid w:val="009971F1"/>
    <w:rsid w:val="009A0257"/>
    <w:rsid w:val="009A1164"/>
    <w:rsid w:val="009A4DDE"/>
    <w:rsid w:val="009A6B0C"/>
    <w:rsid w:val="009A780E"/>
    <w:rsid w:val="009B16C5"/>
    <w:rsid w:val="009B1F1B"/>
    <w:rsid w:val="009B33A1"/>
    <w:rsid w:val="009B33AA"/>
    <w:rsid w:val="009B4C07"/>
    <w:rsid w:val="009B536E"/>
    <w:rsid w:val="009C0895"/>
    <w:rsid w:val="009C0E08"/>
    <w:rsid w:val="009C2DBC"/>
    <w:rsid w:val="009C489C"/>
    <w:rsid w:val="009C4DC8"/>
    <w:rsid w:val="009C5BEB"/>
    <w:rsid w:val="009D5DA6"/>
    <w:rsid w:val="009D75AE"/>
    <w:rsid w:val="009F26BB"/>
    <w:rsid w:val="009F3227"/>
    <w:rsid w:val="009F3CA2"/>
    <w:rsid w:val="00A00040"/>
    <w:rsid w:val="00A0167D"/>
    <w:rsid w:val="00A019FA"/>
    <w:rsid w:val="00A0237E"/>
    <w:rsid w:val="00A046A7"/>
    <w:rsid w:val="00A04A74"/>
    <w:rsid w:val="00A04B59"/>
    <w:rsid w:val="00A06B11"/>
    <w:rsid w:val="00A07451"/>
    <w:rsid w:val="00A11222"/>
    <w:rsid w:val="00A11F40"/>
    <w:rsid w:val="00A16893"/>
    <w:rsid w:val="00A20A0D"/>
    <w:rsid w:val="00A20B2C"/>
    <w:rsid w:val="00A213D2"/>
    <w:rsid w:val="00A33095"/>
    <w:rsid w:val="00A33BA5"/>
    <w:rsid w:val="00A34281"/>
    <w:rsid w:val="00A34900"/>
    <w:rsid w:val="00A4197B"/>
    <w:rsid w:val="00A41A3A"/>
    <w:rsid w:val="00A447A7"/>
    <w:rsid w:val="00A50F51"/>
    <w:rsid w:val="00A54F09"/>
    <w:rsid w:val="00A552B2"/>
    <w:rsid w:val="00A55678"/>
    <w:rsid w:val="00A56563"/>
    <w:rsid w:val="00A57430"/>
    <w:rsid w:val="00A577F3"/>
    <w:rsid w:val="00A62738"/>
    <w:rsid w:val="00A64B73"/>
    <w:rsid w:val="00A717FC"/>
    <w:rsid w:val="00A75815"/>
    <w:rsid w:val="00A761CA"/>
    <w:rsid w:val="00A813C5"/>
    <w:rsid w:val="00A85B16"/>
    <w:rsid w:val="00A8771D"/>
    <w:rsid w:val="00AB3B61"/>
    <w:rsid w:val="00AB4ABB"/>
    <w:rsid w:val="00AB5A24"/>
    <w:rsid w:val="00AB6A81"/>
    <w:rsid w:val="00AB7C7D"/>
    <w:rsid w:val="00AD6B22"/>
    <w:rsid w:val="00AE0763"/>
    <w:rsid w:val="00AE0B4D"/>
    <w:rsid w:val="00AE2CAE"/>
    <w:rsid w:val="00AE4AF9"/>
    <w:rsid w:val="00AE4F12"/>
    <w:rsid w:val="00AF1772"/>
    <w:rsid w:val="00AF22DC"/>
    <w:rsid w:val="00AF2793"/>
    <w:rsid w:val="00AF5887"/>
    <w:rsid w:val="00AF7439"/>
    <w:rsid w:val="00B01E8C"/>
    <w:rsid w:val="00B02645"/>
    <w:rsid w:val="00B03BA4"/>
    <w:rsid w:val="00B05B9D"/>
    <w:rsid w:val="00B06AB4"/>
    <w:rsid w:val="00B06ADF"/>
    <w:rsid w:val="00B06F6A"/>
    <w:rsid w:val="00B11895"/>
    <w:rsid w:val="00B1350A"/>
    <w:rsid w:val="00B15AB5"/>
    <w:rsid w:val="00B2422D"/>
    <w:rsid w:val="00B27999"/>
    <w:rsid w:val="00B30259"/>
    <w:rsid w:val="00B31D39"/>
    <w:rsid w:val="00B340FE"/>
    <w:rsid w:val="00B3633B"/>
    <w:rsid w:val="00B46F62"/>
    <w:rsid w:val="00B52DEF"/>
    <w:rsid w:val="00B53268"/>
    <w:rsid w:val="00B533C1"/>
    <w:rsid w:val="00B53B66"/>
    <w:rsid w:val="00B5687F"/>
    <w:rsid w:val="00B6125B"/>
    <w:rsid w:val="00B6545E"/>
    <w:rsid w:val="00B67E54"/>
    <w:rsid w:val="00B70672"/>
    <w:rsid w:val="00B73B4E"/>
    <w:rsid w:val="00B77370"/>
    <w:rsid w:val="00B80D31"/>
    <w:rsid w:val="00B82EA0"/>
    <w:rsid w:val="00B854A1"/>
    <w:rsid w:val="00B85C1C"/>
    <w:rsid w:val="00B872C2"/>
    <w:rsid w:val="00B87AB0"/>
    <w:rsid w:val="00B87CF2"/>
    <w:rsid w:val="00B9180C"/>
    <w:rsid w:val="00B93B1A"/>
    <w:rsid w:val="00B946E3"/>
    <w:rsid w:val="00B9555D"/>
    <w:rsid w:val="00BB0062"/>
    <w:rsid w:val="00BB2D6C"/>
    <w:rsid w:val="00BB7549"/>
    <w:rsid w:val="00BB759B"/>
    <w:rsid w:val="00BC2DA9"/>
    <w:rsid w:val="00BC3620"/>
    <w:rsid w:val="00BC47F4"/>
    <w:rsid w:val="00BD55F0"/>
    <w:rsid w:val="00BE031C"/>
    <w:rsid w:val="00BE21EE"/>
    <w:rsid w:val="00BE2E39"/>
    <w:rsid w:val="00BE34D5"/>
    <w:rsid w:val="00BE3616"/>
    <w:rsid w:val="00BE6BA0"/>
    <w:rsid w:val="00BF03A9"/>
    <w:rsid w:val="00BF1F46"/>
    <w:rsid w:val="00BF3880"/>
    <w:rsid w:val="00BF3E3D"/>
    <w:rsid w:val="00BF56C0"/>
    <w:rsid w:val="00C0321E"/>
    <w:rsid w:val="00C03DDE"/>
    <w:rsid w:val="00C10EC6"/>
    <w:rsid w:val="00C1339F"/>
    <w:rsid w:val="00C15F7B"/>
    <w:rsid w:val="00C20386"/>
    <w:rsid w:val="00C21C11"/>
    <w:rsid w:val="00C2212B"/>
    <w:rsid w:val="00C239E5"/>
    <w:rsid w:val="00C26851"/>
    <w:rsid w:val="00C2777F"/>
    <w:rsid w:val="00C32F80"/>
    <w:rsid w:val="00C34F9D"/>
    <w:rsid w:val="00C35BCA"/>
    <w:rsid w:val="00C3676D"/>
    <w:rsid w:val="00C36FFD"/>
    <w:rsid w:val="00C40469"/>
    <w:rsid w:val="00C44D2B"/>
    <w:rsid w:val="00C46AC0"/>
    <w:rsid w:val="00C47294"/>
    <w:rsid w:val="00C51937"/>
    <w:rsid w:val="00C54165"/>
    <w:rsid w:val="00C57B7C"/>
    <w:rsid w:val="00C65650"/>
    <w:rsid w:val="00C65DA2"/>
    <w:rsid w:val="00C70366"/>
    <w:rsid w:val="00C720B0"/>
    <w:rsid w:val="00C7368A"/>
    <w:rsid w:val="00C7377E"/>
    <w:rsid w:val="00C74259"/>
    <w:rsid w:val="00C75631"/>
    <w:rsid w:val="00C77DB7"/>
    <w:rsid w:val="00C828FE"/>
    <w:rsid w:val="00C83711"/>
    <w:rsid w:val="00C85765"/>
    <w:rsid w:val="00CA0CCD"/>
    <w:rsid w:val="00CA1332"/>
    <w:rsid w:val="00CA17A9"/>
    <w:rsid w:val="00CA21B4"/>
    <w:rsid w:val="00CA60E9"/>
    <w:rsid w:val="00CA6E84"/>
    <w:rsid w:val="00CB4DC9"/>
    <w:rsid w:val="00CC0395"/>
    <w:rsid w:val="00CC2492"/>
    <w:rsid w:val="00CC28E6"/>
    <w:rsid w:val="00CC3BF8"/>
    <w:rsid w:val="00CC5B6C"/>
    <w:rsid w:val="00CC7921"/>
    <w:rsid w:val="00CD1CDB"/>
    <w:rsid w:val="00CD5667"/>
    <w:rsid w:val="00CD5C55"/>
    <w:rsid w:val="00CD7F82"/>
    <w:rsid w:val="00CE0486"/>
    <w:rsid w:val="00CE0741"/>
    <w:rsid w:val="00CE09C1"/>
    <w:rsid w:val="00CE0E8F"/>
    <w:rsid w:val="00CE3508"/>
    <w:rsid w:val="00CE445E"/>
    <w:rsid w:val="00CE4DEE"/>
    <w:rsid w:val="00CE5C1F"/>
    <w:rsid w:val="00CE628B"/>
    <w:rsid w:val="00CE7BC3"/>
    <w:rsid w:val="00CF0185"/>
    <w:rsid w:val="00CF0849"/>
    <w:rsid w:val="00CF4CA2"/>
    <w:rsid w:val="00CF5E1E"/>
    <w:rsid w:val="00CF7A42"/>
    <w:rsid w:val="00CF7AEC"/>
    <w:rsid w:val="00D06258"/>
    <w:rsid w:val="00D070BD"/>
    <w:rsid w:val="00D119D2"/>
    <w:rsid w:val="00D1314D"/>
    <w:rsid w:val="00D14961"/>
    <w:rsid w:val="00D15E50"/>
    <w:rsid w:val="00D16EA9"/>
    <w:rsid w:val="00D21665"/>
    <w:rsid w:val="00D226FF"/>
    <w:rsid w:val="00D2629E"/>
    <w:rsid w:val="00D2783C"/>
    <w:rsid w:val="00D360A9"/>
    <w:rsid w:val="00D36BB3"/>
    <w:rsid w:val="00D402ED"/>
    <w:rsid w:val="00D428AE"/>
    <w:rsid w:val="00D44C14"/>
    <w:rsid w:val="00D4514D"/>
    <w:rsid w:val="00D4679F"/>
    <w:rsid w:val="00D57D4C"/>
    <w:rsid w:val="00D61C1C"/>
    <w:rsid w:val="00D61F51"/>
    <w:rsid w:val="00D624DA"/>
    <w:rsid w:val="00D62694"/>
    <w:rsid w:val="00D6287B"/>
    <w:rsid w:val="00D66DE0"/>
    <w:rsid w:val="00D712C8"/>
    <w:rsid w:val="00D81725"/>
    <w:rsid w:val="00D866C3"/>
    <w:rsid w:val="00DA283F"/>
    <w:rsid w:val="00DA433C"/>
    <w:rsid w:val="00DA6505"/>
    <w:rsid w:val="00DA7567"/>
    <w:rsid w:val="00DB5C74"/>
    <w:rsid w:val="00DB6906"/>
    <w:rsid w:val="00DB7135"/>
    <w:rsid w:val="00DC0762"/>
    <w:rsid w:val="00DC1483"/>
    <w:rsid w:val="00DC5976"/>
    <w:rsid w:val="00DC6375"/>
    <w:rsid w:val="00DC7951"/>
    <w:rsid w:val="00DD2785"/>
    <w:rsid w:val="00DD3F26"/>
    <w:rsid w:val="00DD4908"/>
    <w:rsid w:val="00DD53D8"/>
    <w:rsid w:val="00DD7235"/>
    <w:rsid w:val="00DD798C"/>
    <w:rsid w:val="00DE2721"/>
    <w:rsid w:val="00DE4716"/>
    <w:rsid w:val="00DE4D1A"/>
    <w:rsid w:val="00DE71A4"/>
    <w:rsid w:val="00DE72B9"/>
    <w:rsid w:val="00DF2F88"/>
    <w:rsid w:val="00DF34EA"/>
    <w:rsid w:val="00DF42A6"/>
    <w:rsid w:val="00DF4F7F"/>
    <w:rsid w:val="00DF586C"/>
    <w:rsid w:val="00E00A1B"/>
    <w:rsid w:val="00E00E7A"/>
    <w:rsid w:val="00E03521"/>
    <w:rsid w:val="00E044DD"/>
    <w:rsid w:val="00E07AE8"/>
    <w:rsid w:val="00E10007"/>
    <w:rsid w:val="00E151F9"/>
    <w:rsid w:val="00E1714B"/>
    <w:rsid w:val="00E23D32"/>
    <w:rsid w:val="00E2410D"/>
    <w:rsid w:val="00E25D95"/>
    <w:rsid w:val="00E26FB3"/>
    <w:rsid w:val="00E27276"/>
    <w:rsid w:val="00E3600B"/>
    <w:rsid w:val="00E3664B"/>
    <w:rsid w:val="00E447EE"/>
    <w:rsid w:val="00E4536C"/>
    <w:rsid w:val="00E47909"/>
    <w:rsid w:val="00E5298F"/>
    <w:rsid w:val="00E53338"/>
    <w:rsid w:val="00E63C6D"/>
    <w:rsid w:val="00E67F99"/>
    <w:rsid w:val="00E70686"/>
    <w:rsid w:val="00E7131B"/>
    <w:rsid w:val="00E76DD2"/>
    <w:rsid w:val="00E77DDE"/>
    <w:rsid w:val="00E91170"/>
    <w:rsid w:val="00E925A3"/>
    <w:rsid w:val="00E93720"/>
    <w:rsid w:val="00E962FD"/>
    <w:rsid w:val="00E969CD"/>
    <w:rsid w:val="00EA4940"/>
    <w:rsid w:val="00EA5C60"/>
    <w:rsid w:val="00EA5F5C"/>
    <w:rsid w:val="00EB022B"/>
    <w:rsid w:val="00EB205E"/>
    <w:rsid w:val="00EB365D"/>
    <w:rsid w:val="00EB7CB3"/>
    <w:rsid w:val="00EC5956"/>
    <w:rsid w:val="00ED0BBB"/>
    <w:rsid w:val="00ED24D9"/>
    <w:rsid w:val="00ED4BCF"/>
    <w:rsid w:val="00EE02D5"/>
    <w:rsid w:val="00EE0E3E"/>
    <w:rsid w:val="00EE28D1"/>
    <w:rsid w:val="00EE2E9A"/>
    <w:rsid w:val="00EE4084"/>
    <w:rsid w:val="00EE51E7"/>
    <w:rsid w:val="00EE6313"/>
    <w:rsid w:val="00EE6C4B"/>
    <w:rsid w:val="00EF0C5F"/>
    <w:rsid w:val="00EF1CF6"/>
    <w:rsid w:val="00EF316A"/>
    <w:rsid w:val="00EF3C70"/>
    <w:rsid w:val="00EF3CC6"/>
    <w:rsid w:val="00EF4E37"/>
    <w:rsid w:val="00EF67EE"/>
    <w:rsid w:val="00EF6ABE"/>
    <w:rsid w:val="00EF7744"/>
    <w:rsid w:val="00EF7E90"/>
    <w:rsid w:val="00F003CF"/>
    <w:rsid w:val="00F03482"/>
    <w:rsid w:val="00F03C49"/>
    <w:rsid w:val="00F04B94"/>
    <w:rsid w:val="00F04CFC"/>
    <w:rsid w:val="00F0673D"/>
    <w:rsid w:val="00F06BF6"/>
    <w:rsid w:val="00F1770E"/>
    <w:rsid w:val="00F20F3D"/>
    <w:rsid w:val="00F21AC5"/>
    <w:rsid w:val="00F2290D"/>
    <w:rsid w:val="00F27787"/>
    <w:rsid w:val="00F30F28"/>
    <w:rsid w:val="00F335DE"/>
    <w:rsid w:val="00F33B88"/>
    <w:rsid w:val="00F341F0"/>
    <w:rsid w:val="00F346DD"/>
    <w:rsid w:val="00F356AF"/>
    <w:rsid w:val="00F36D1F"/>
    <w:rsid w:val="00F4344F"/>
    <w:rsid w:val="00F47A35"/>
    <w:rsid w:val="00F47CB5"/>
    <w:rsid w:val="00F504D1"/>
    <w:rsid w:val="00F51B7E"/>
    <w:rsid w:val="00F520B4"/>
    <w:rsid w:val="00F544C6"/>
    <w:rsid w:val="00F54A5F"/>
    <w:rsid w:val="00F56D11"/>
    <w:rsid w:val="00F5746F"/>
    <w:rsid w:val="00F630BB"/>
    <w:rsid w:val="00F6576D"/>
    <w:rsid w:val="00F73822"/>
    <w:rsid w:val="00F81F2E"/>
    <w:rsid w:val="00F8300E"/>
    <w:rsid w:val="00F83171"/>
    <w:rsid w:val="00F83C84"/>
    <w:rsid w:val="00F87727"/>
    <w:rsid w:val="00F87A97"/>
    <w:rsid w:val="00F92ECA"/>
    <w:rsid w:val="00F93E1D"/>
    <w:rsid w:val="00F95799"/>
    <w:rsid w:val="00F95E0D"/>
    <w:rsid w:val="00FA3A9A"/>
    <w:rsid w:val="00FA5A73"/>
    <w:rsid w:val="00FB0E93"/>
    <w:rsid w:val="00FB409D"/>
    <w:rsid w:val="00FB64B5"/>
    <w:rsid w:val="00FB6CAE"/>
    <w:rsid w:val="00FC07BD"/>
    <w:rsid w:val="00FC18B5"/>
    <w:rsid w:val="00FC2094"/>
    <w:rsid w:val="00FC7584"/>
    <w:rsid w:val="00FD0836"/>
    <w:rsid w:val="00FD1E49"/>
    <w:rsid w:val="00FD499C"/>
    <w:rsid w:val="00FD505C"/>
    <w:rsid w:val="00FD659A"/>
    <w:rsid w:val="00FD74EA"/>
    <w:rsid w:val="00FE082E"/>
    <w:rsid w:val="00FE7D38"/>
    <w:rsid w:val="00FF07EB"/>
    <w:rsid w:val="00FF12D2"/>
    <w:rsid w:val="00FF13D2"/>
    <w:rsid w:val="00FF5254"/>
    <w:rsid w:val="00FF5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character" w:styleId="af8">
    <w:name w:val="line number"/>
    <w:basedOn w:val="a0"/>
    <w:uiPriority w:val="99"/>
    <w:semiHidden/>
    <w:unhideWhenUsed/>
    <w:rsid w:val="009A6B0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character" w:styleId="af8">
    <w:name w:val="line number"/>
    <w:basedOn w:val="a0"/>
    <w:uiPriority w:val="99"/>
    <w:semiHidden/>
    <w:unhideWhenUsed/>
    <w:rsid w:val="009A6B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image" Target="media/image4.emf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29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hyperlink" Target="http://www.mptpr.astrobl.ru" TargetMode="External"/><Relationship Id="rId23" Type="http://schemas.openxmlformats.org/officeDocument/2006/relationships/image" Target="media/image1.emf"/><Relationship Id="rId28" Type="http://schemas.openxmlformats.org/officeDocument/2006/relationships/image" Target="media/image6.emf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9.xml"/><Relationship Id="rId27" Type="http://schemas.openxmlformats.org/officeDocument/2006/relationships/image" Target="media/image5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35F6EF-4AB6-4DF3-AA38-98C28EF56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54</Pages>
  <Words>5907</Words>
  <Characters>44409</Characters>
  <Application>Microsoft Office Word</Application>
  <DocSecurity>0</DocSecurity>
  <Lines>370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Рыбакина Валентина Викторовна</dc:creator>
  <cp:lastModifiedBy>Агафонова Инга Вячеславовна</cp:lastModifiedBy>
  <cp:revision>36</cp:revision>
  <cp:lastPrinted>2018-08-02T12:00:00Z</cp:lastPrinted>
  <dcterms:created xsi:type="dcterms:W3CDTF">2018-08-23T11:28:00Z</dcterms:created>
  <dcterms:modified xsi:type="dcterms:W3CDTF">2018-08-27T07:21:00Z</dcterms:modified>
</cp:coreProperties>
</file>